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F73732"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0560B8" w:rsidRDefault="00F7438F"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0560B8">
                    <w:rPr>
                      <w:rFonts w:ascii="Helios" w:hAnsi="Helios"/>
                      <w:sz w:val="12"/>
                      <w:szCs w:val="12"/>
                    </w:rPr>
                    <w:t>-</w:t>
                  </w:r>
                  <w:r w:rsidRPr="000D67AD">
                    <w:rPr>
                      <w:rFonts w:ascii="Helios" w:hAnsi="Helios"/>
                      <w:sz w:val="12"/>
                      <w:szCs w:val="12"/>
                      <w:lang w:val="en-US"/>
                    </w:rPr>
                    <w:t>mail</w:t>
                  </w:r>
                  <w:proofErr w:type="gramEnd"/>
                  <w:r w:rsidRPr="000560B8">
                    <w:rPr>
                      <w:rFonts w:ascii="Helios" w:hAnsi="Helios"/>
                      <w:sz w:val="12"/>
                      <w:szCs w:val="12"/>
                    </w:rPr>
                    <w:t xml:space="preserve">: </w:t>
                  </w:r>
                  <w:hyperlink r:id="rId8" w:history="1">
                    <w:r w:rsidRPr="000D67AD">
                      <w:rPr>
                        <w:rFonts w:ascii="Helios" w:hAnsi="Helios"/>
                        <w:sz w:val="12"/>
                        <w:szCs w:val="12"/>
                        <w:lang w:val="en-US"/>
                      </w:rPr>
                      <w:t>posta</w:t>
                    </w:r>
                    <w:r w:rsidRPr="000560B8">
                      <w:rPr>
                        <w:rFonts w:ascii="Helios" w:hAnsi="Helios"/>
                        <w:sz w:val="12"/>
                        <w:szCs w:val="12"/>
                      </w:rPr>
                      <w:t>@</w:t>
                    </w:r>
                    <w:r w:rsidRPr="000D67AD">
                      <w:rPr>
                        <w:rFonts w:ascii="Helios" w:hAnsi="Helios"/>
                        <w:sz w:val="12"/>
                        <w:szCs w:val="12"/>
                        <w:lang w:val="en-US"/>
                      </w:rPr>
                      <w:t>mrsk</w:t>
                    </w:r>
                    <w:r w:rsidRPr="000560B8">
                      <w:rPr>
                        <w:rFonts w:ascii="Helios" w:hAnsi="Helios"/>
                        <w:sz w:val="12"/>
                        <w:szCs w:val="12"/>
                      </w:rPr>
                      <w:t>-1.</w:t>
                    </w:r>
                    <w:r w:rsidRPr="000D67AD">
                      <w:rPr>
                        <w:rFonts w:ascii="Helios" w:hAnsi="Helios"/>
                        <w:sz w:val="12"/>
                        <w:szCs w:val="12"/>
                        <w:lang w:val="en-US"/>
                      </w:rPr>
                      <w:t>ru</w:t>
                    </w:r>
                  </w:hyperlink>
                  <w:r w:rsidRPr="000560B8">
                    <w:rPr>
                      <w:rFonts w:ascii="Helios" w:hAnsi="Helios"/>
                      <w:sz w:val="12"/>
                      <w:szCs w:val="12"/>
                    </w:rPr>
                    <w:t xml:space="preserve">, </w:t>
                  </w:r>
                  <w:hyperlink r:id="rId9" w:history="1">
                    <w:r w:rsidRPr="000D67AD">
                      <w:rPr>
                        <w:rFonts w:ascii="Helios" w:hAnsi="Helios"/>
                        <w:sz w:val="12"/>
                        <w:szCs w:val="12"/>
                        <w:lang w:val="en-US"/>
                      </w:rPr>
                      <w:t>www</w:t>
                    </w:r>
                    <w:r w:rsidRPr="000560B8">
                      <w:rPr>
                        <w:rFonts w:ascii="Helios" w:hAnsi="Helios"/>
                        <w:sz w:val="12"/>
                        <w:szCs w:val="12"/>
                      </w:rPr>
                      <w:t>.</w:t>
                    </w:r>
                    <w:r w:rsidRPr="000D67AD">
                      <w:rPr>
                        <w:rFonts w:ascii="Helios" w:hAnsi="Helios"/>
                        <w:sz w:val="12"/>
                        <w:szCs w:val="12"/>
                        <w:lang w:val="en-US"/>
                      </w:rPr>
                      <w:t>mrsk</w:t>
                    </w:r>
                    <w:r w:rsidRPr="000560B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3A4EE7"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3A4EE7" w:rsidRPr="003A4EE7">
        <w:rPr>
          <w:b/>
          <w:bCs/>
          <w:szCs w:val="24"/>
        </w:rPr>
        <w:t>Договора на выполнение работ по ремонту зданий и сооружений для нужд ПАО «МРСК Центра» (филиала «</w:t>
      </w:r>
      <w:proofErr w:type="spellStart"/>
      <w:r w:rsidR="000560B8">
        <w:rPr>
          <w:b/>
          <w:bCs/>
          <w:szCs w:val="24"/>
        </w:rPr>
        <w:t>Яр</w:t>
      </w:r>
      <w:r w:rsidR="003A4EE7" w:rsidRPr="003A4EE7">
        <w:rPr>
          <w:b/>
          <w:bCs/>
          <w:szCs w:val="24"/>
        </w:rPr>
        <w:t>энерго</w:t>
      </w:r>
      <w:proofErr w:type="spellEnd"/>
      <w:r w:rsidR="003A4EE7" w:rsidRPr="003A4EE7">
        <w:rPr>
          <w:b/>
          <w:b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F73732">
      <w:pPr>
        <w:pStyle w:val="12"/>
        <w:rPr>
          <w:rFonts w:asciiTheme="minorHAnsi" w:eastAsiaTheme="minorEastAsia" w:hAnsiTheme="minorHAnsi" w:cstheme="minorBidi"/>
          <w:b w:val="0"/>
          <w:caps w:val="0"/>
          <w:szCs w:val="22"/>
        </w:rPr>
      </w:pPr>
      <w:r w:rsidRPr="00F73732">
        <w:rPr>
          <w:b w:val="0"/>
          <w:bCs/>
          <w:sz w:val="24"/>
          <w:szCs w:val="24"/>
        </w:rPr>
        <w:fldChar w:fldCharType="begin"/>
      </w:r>
      <w:r w:rsidR="004D7536" w:rsidRPr="006B3BE8">
        <w:rPr>
          <w:b w:val="0"/>
          <w:bCs/>
          <w:sz w:val="24"/>
          <w:szCs w:val="24"/>
        </w:rPr>
        <w:instrText xml:space="preserve"> TOC \o "1-3" \h \z \u </w:instrText>
      </w:r>
      <w:r w:rsidRPr="00F73732">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0560B8">
          <w:rPr>
            <w:webHidden/>
          </w:rPr>
          <w:t>4</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Pr>
            <w:webHidden/>
          </w:rPr>
          <w:fldChar w:fldCharType="begin"/>
        </w:r>
        <w:r w:rsidR="00306748">
          <w:rPr>
            <w:webHidden/>
          </w:rPr>
          <w:instrText xml:space="preserve"> PAGEREF _Toc471823115 \h </w:instrText>
        </w:r>
        <w:r>
          <w:rPr>
            <w:webHidden/>
          </w:rPr>
        </w:r>
        <w:r>
          <w:rPr>
            <w:webHidden/>
          </w:rPr>
          <w:fldChar w:fldCharType="separate"/>
        </w:r>
        <w:r w:rsidR="000560B8">
          <w:rPr>
            <w:webHidden/>
          </w:rPr>
          <w:t>4</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Pr>
            <w:webHidden/>
          </w:rPr>
          <w:fldChar w:fldCharType="begin"/>
        </w:r>
        <w:r w:rsidR="00306748">
          <w:rPr>
            <w:webHidden/>
          </w:rPr>
          <w:instrText xml:space="preserve"> PAGEREF _Toc471823116 \h </w:instrText>
        </w:r>
        <w:r>
          <w:rPr>
            <w:webHidden/>
          </w:rPr>
        </w:r>
        <w:r>
          <w:rPr>
            <w:webHidden/>
          </w:rPr>
          <w:fldChar w:fldCharType="separate"/>
        </w:r>
        <w:r w:rsidR="000560B8">
          <w:rPr>
            <w:webHidden/>
          </w:rPr>
          <w:t>5</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Pr>
            <w:webHidden/>
          </w:rPr>
          <w:fldChar w:fldCharType="begin"/>
        </w:r>
        <w:r w:rsidR="00306748">
          <w:rPr>
            <w:webHidden/>
          </w:rPr>
          <w:instrText xml:space="preserve"> PAGEREF _Toc471823117 \h </w:instrText>
        </w:r>
        <w:r>
          <w:rPr>
            <w:webHidden/>
          </w:rPr>
        </w:r>
        <w:r>
          <w:rPr>
            <w:webHidden/>
          </w:rPr>
          <w:fldChar w:fldCharType="separate"/>
        </w:r>
        <w:r w:rsidR="000560B8">
          <w:rPr>
            <w:webHidden/>
          </w:rPr>
          <w:t>6</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Pr>
            <w:webHidden/>
          </w:rPr>
          <w:fldChar w:fldCharType="begin"/>
        </w:r>
        <w:r w:rsidR="00306748">
          <w:rPr>
            <w:webHidden/>
          </w:rPr>
          <w:instrText xml:space="preserve"> PAGEREF _Toc471823118 \h </w:instrText>
        </w:r>
        <w:r>
          <w:rPr>
            <w:webHidden/>
          </w:rPr>
        </w:r>
        <w:r>
          <w:rPr>
            <w:webHidden/>
          </w:rPr>
          <w:fldChar w:fldCharType="separate"/>
        </w:r>
        <w:r w:rsidR="000560B8">
          <w:rPr>
            <w:webHidden/>
          </w:rPr>
          <w:t>6</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Pr>
            <w:webHidden/>
          </w:rPr>
          <w:fldChar w:fldCharType="begin"/>
        </w:r>
        <w:r w:rsidR="00306748">
          <w:rPr>
            <w:webHidden/>
          </w:rPr>
          <w:instrText xml:space="preserve"> PAGEREF _Toc471823119 \h </w:instrText>
        </w:r>
        <w:r>
          <w:rPr>
            <w:webHidden/>
          </w:rPr>
        </w:r>
        <w:r>
          <w:rPr>
            <w:webHidden/>
          </w:rPr>
          <w:fldChar w:fldCharType="separate"/>
        </w:r>
        <w:r w:rsidR="000560B8">
          <w:rPr>
            <w:webHidden/>
          </w:rPr>
          <w:t>7</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Pr>
            <w:webHidden/>
          </w:rPr>
          <w:fldChar w:fldCharType="begin"/>
        </w:r>
        <w:r w:rsidR="00306748">
          <w:rPr>
            <w:webHidden/>
          </w:rPr>
          <w:instrText xml:space="preserve"> PAGEREF _Toc471823120 \h </w:instrText>
        </w:r>
        <w:r>
          <w:rPr>
            <w:webHidden/>
          </w:rPr>
        </w:r>
        <w:r>
          <w:rPr>
            <w:webHidden/>
          </w:rPr>
          <w:fldChar w:fldCharType="separate"/>
        </w:r>
        <w:r w:rsidR="000560B8">
          <w:rPr>
            <w:webHidden/>
          </w:rPr>
          <w:t>8</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Pr>
            <w:webHidden/>
          </w:rPr>
          <w:fldChar w:fldCharType="begin"/>
        </w:r>
        <w:r w:rsidR="00306748">
          <w:rPr>
            <w:webHidden/>
          </w:rPr>
          <w:instrText xml:space="preserve"> PAGEREF _Toc471823124 \h </w:instrText>
        </w:r>
        <w:r>
          <w:rPr>
            <w:webHidden/>
          </w:rPr>
        </w:r>
        <w:r>
          <w:rPr>
            <w:webHidden/>
          </w:rPr>
          <w:fldChar w:fldCharType="separate"/>
        </w:r>
        <w:r w:rsidR="000560B8">
          <w:rPr>
            <w:webHidden/>
          </w:rPr>
          <w:t>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Pr>
            <w:webHidden/>
          </w:rPr>
          <w:fldChar w:fldCharType="begin"/>
        </w:r>
        <w:r w:rsidR="00306748">
          <w:rPr>
            <w:webHidden/>
          </w:rPr>
          <w:instrText xml:space="preserve"> PAGEREF _Toc471823128 \h </w:instrText>
        </w:r>
        <w:r>
          <w:rPr>
            <w:webHidden/>
          </w:rPr>
        </w:r>
        <w:r>
          <w:rPr>
            <w:webHidden/>
          </w:rPr>
          <w:fldChar w:fldCharType="separate"/>
        </w:r>
        <w:r w:rsidR="000560B8">
          <w:rPr>
            <w:webHidden/>
          </w:rPr>
          <w:t>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Pr>
            <w:webHidden/>
          </w:rPr>
          <w:fldChar w:fldCharType="begin"/>
        </w:r>
        <w:r w:rsidR="00306748">
          <w:rPr>
            <w:webHidden/>
          </w:rPr>
          <w:instrText xml:space="preserve"> PAGEREF _Toc471823132 \h </w:instrText>
        </w:r>
        <w:r>
          <w:rPr>
            <w:webHidden/>
          </w:rPr>
        </w:r>
        <w:r>
          <w:rPr>
            <w:webHidden/>
          </w:rPr>
          <w:fldChar w:fldCharType="separate"/>
        </w:r>
        <w:r w:rsidR="000560B8">
          <w:rPr>
            <w:webHidden/>
          </w:rPr>
          <w:t>11</w:t>
        </w:r>
        <w:r>
          <w:rPr>
            <w:webHidden/>
          </w:rPr>
          <w:fldChar w:fldCharType="end"/>
        </w:r>
      </w:hyperlink>
    </w:p>
    <w:p w:rsidR="00306748" w:rsidRDefault="00F73732">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Pr>
            <w:webHidden/>
          </w:rPr>
          <w:fldChar w:fldCharType="begin"/>
        </w:r>
        <w:r w:rsidR="00306748">
          <w:rPr>
            <w:webHidden/>
          </w:rPr>
          <w:instrText xml:space="preserve"> PAGEREF _Toc471823140 \h </w:instrText>
        </w:r>
        <w:r>
          <w:rPr>
            <w:webHidden/>
          </w:rPr>
        </w:r>
        <w:r>
          <w:rPr>
            <w:webHidden/>
          </w:rPr>
          <w:fldChar w:fldCharType="separate"/>
        </w:r>
        <w:r w:rsidR="000560B8">
          <w:rPr>
            <w:webHidden/>
          </w:rPr>
          <w:t>12</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Pr>
            <w:webHidden/>
          </w:rPr>
          <w:fldChar w:fldCharType="begin"/>
        </w:r>
        <w:r w:rsidR="00306748">
          <w:rPr>
            <w:webHidden/>
          </w:rPr>
          <w:instrText xml:space="preserve"> PAGEREF _Toc471823141 \h </w:instrText>
        </w:r>
        <w:r>
          <w:rPr>
            <w:webHidden/>
          </w:rPr>
        </w:r>
        <w:r>
          <w:rPr>
            <w:webHidden/>
          </w:rPr>
          <w:fldChar w:fldCharType="separate"/>
        </w:r>
        <w:r w:rsidR="000560B8">
          <w:rPr>
            <w:webHidden/>
          </w:rPr>
          <w:t>12</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Pr>
            <w:webHidden/>
          </w:rPr>
          <w:fldChar w:fldCharType="begin"/>
        </w:r>
        <w:r w:rsidR="00306748">
          <w:rPr>
            <w:webHidden/>
          </w:rPr>
          <w:instrText xml:space="preserve"> PAGEREF _Toc471823142 \h </w:instrText>
        </w:r>
        <w:r>
          <w:rPr>
            <w:webHidden/>
          </w:rPr>
        </w:r>
        <w:r>
          <w:rPr>
            <w:webHidden/>
          </w:rPr>
          <w:fldChar w:fldCharType="separate"/>
        </w:r>
        <w:r w:rsidR="000560B8">
          <w:rPr>
            <w:webHidden/>
          </w:rPr>
          <w:t>12</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Pr>
            <w:webHidden/>
          </w:rPr>
          <w:fldChar w:fldCharType="begin"/>
        </w:r>
        <w:r w:rsidR="00306748">
          <w:rPr>
            <w:webHidden/>
          </w:rPr>
          <w:instrText xml:space="preserve"> PAGEREF _Toc471823143 \h </w:instrText>
        </w:r>
        <w:r>
          <w:rPr>
            <w:webHidden/>
          </w:rPr>
        </w:r>
        <w:r>
          <w:rPr>
            <w:webHidden/>
          </w:rPr>
          <w:fldChar w:fldCharType="separate"/>
        </w:r>
        <w:r w:rsidR="000560B8">
          <w:rPr>
            <w:webHidden/>
          </w:rPr>
          <w:t>13</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Pr>
            <w:webHidden/>
          </w:rPr>
          <w:fldChar w:fldCharType="begin"/>
        </w:r>
        <w:r w:rsidR="00306748">
          <w:rPr>
            <w:webHidden/>
          </w:rPr>
          <w:instrText xml:space="preserve"> PAGEREF _Toc471823148 \h </w:instrText>
        </w:r>
        <w:r>
          <w:rPr>
            <w:webHidden/>
          </w:rPr>
        </w:r>
        <w:r>
          <w:rPr>
            <w:webHidden/>
          </w:rPr>
          <w:fldChar w:fldCharType="separate"/>
        </w:r>
        <w:r w:rsidR="000560B8">
          <w:rPr>
            <w:webHidden/>
          </w:rPr>
          <w:t>21</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Pr>
            <w:webHidden/>
          </w:rPr>
          <w:fldChar w:fldCharType="begin"/>
        </w:r>
        <w:r w:rsidR="00306748">
          <w:rPr>
            <w:webHidden/>
          </w:rPr>
          <w:instrText xml:space="preserve"> PAGEREF _Toc471823157 \h </w:instrText>
        </w:r>
        <w:r>
          <w:rPr>
            <w:webHidden/>
          </w:rPr>
        </w:r>
        <w:r>
          <w:rPr>
            <w:webHidden/>
          </w:rPr>
          <w:fldChar w:fldCharType="separate"/>
        </w:r>
        <w:r w:rsidR="000560B8">
          <w:rPr>
            <w:webHidden/>
          </w:rPr>
          <w:t>27</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Pr>
            <w:webHidden/>
          </w:rPr>
          <w:fldChar w:fldCharType="begin"/>
        </w:r>
        <w:r w:rsidR="00306748">
          <w:rPr>
            <w:webHidden/>
          </w:rPr>
          <w:instrText xml:space="preserve"> PAGEREF _Toc471823161 \h </w:instrText>
        </w:r>
        <w:r>
          <w:rPr>
            <w:webHidden/>
          </w:rPr>
        </w:r>
        <w:r>
          <w:rPr>
            <w:webHidden/>
          </w:rPr>
          <w:fldChar w:fldCharType="separate"/>
        </w:r>
        <w:r w:rsidR="000560B8">
          <w:rPr>
            <w:webHidden/>
          </w:rPr>
          <w:t>28</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Pr>
            <w:webHidden/>
          </w:rPr>
          <w:fldChar w:fldCharType="begin"/>
        </w:r>
        <w:r w:rsidR="00306748">
          <w:rPr>
            <w:webHidden/>
          </w:rPr>
          <w:instrText xml:space="preserve"> PAGEREF _Toc471823164 \h </w:instrText>
        </w:r>
        <w:r>
          <w:rPr>
            <w:webHidden/>
          </w:rPr>
        </w:r>
        <w:r>
          <w:rPr>
            <w:webHidden/>
          </w:rPr>
          <w:fldChar w:fldCharType="separate"/>
        </w:r>
        <w:r w:rsidR="000560B8">
          <w:rPr>
            <w:webHidden/>
          </w:rPr>
          <w:t>29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Pr>
            <w:webHidden/>
          </w:rPr>
          <w:fldChar w:fldCharType="begin"/>
        </w:r>
        <w:r w:rsidR="00306748">
          <w:rPr>
            <w:webHidden/>
          </w:rPr>
          <w:instrText xml:space="preserve"> PAGEREF _Toc471823168 \h </w:instrText>
        </w:r>
        <w:r>
          <w:rPr>
            <w:webHidden/>
          </w:rPr>
        </w:r>
        <w:r>
          <w:rPr>
            <w:webHidden/>
          </w:rPr>
          <w:fldChar w:fldCharType="separate"/>
        </w:r>
        <w:r w:rsidR="000560B8">
          <w:rPr>
            <w:webHidden/>
          </w:rPr>
          <w:t>29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Pr>
            <w:webHidden/>
          </w:rPr>
          <w:fldChar w:fldCharType="begin"/>
        </w:r>
        <w:r w:rsidR="00306748">
          <w:rPr>
            <w:webHidden/>
          </w:rPr>
          <w:instrText xml:space="preserve"> PAGEREF _Toc471823173 \h </w:instrText>
        </w:r>
        <w:r>
          <w:rPr>
            <w:webHidden/>
          </w:rPr>
        </w:r>
        <w:r>
          <w:rPr>
            <w:webHidden/>
          </w:rPr>
          <w:fldChar w:fldCharType="separate"/>
        </w:r>
        <w:r w:rsidR="000560B8">
          <w:rPr>
            <w:webHidden/>
          </w:rPr>
          <w:t>29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Pr>
            <w:webHidden/>
          </w:rPr>
          <w:fldChar w:fldCharType="begin"/>
        </w:r>
        <w:r w:rsidR="00306748">
          <w:rPr>
            <w:webHidden/>
          </w:rPr>
          <w:instrText xml:space="preserve"> PAGEREF _Toc471823177 \h </w:instrText>
        </w:r>
        <w:r>
          <w:rPr>
            <w:webHidden/>
          </w:rPr>
        </w:r>
        <w:r>
          <w:rPr>
            <w:webHidden/>
          </w:rPr>
          <w:fldChar w:fldCharType="separate"/>
        </w:r>
        <w:r w:rsidR="000560B8">
          <w:rPr>
            <w:webHidden/>
          </w:rPr>
          <w:t>32</w:t>
        </w:r>
        <w:r>
          <w:rPr>
            <w:webHidden/>
          </w:rPr>
          <w:fldChar w:fldCharType="end"/>
        </w:r>
      </w:hyperlink>
    </w:p>
    <w:p w:rsidR="00306748" w:rsidRPr="00FD463B" w:rsidRDefault="00F73732">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Pr="00FD463B">
          <w:rPr>
            <w:webHidden/>
          </w:rPr>
          <w:fldChar w:fldCharType="begin"/>
        </w:r>
        <w:r w:rsidR="00306748" w:rsidRPr="00FD463B">
          <w:rPr>
            <w:webHidden/>
          </w:rPr>
          <w:instrText xml:space="preserve"> PAGEREF _Toc471823191 \h </w:instrText>
        </w:r>
        <w:r w:rsidRPr="00FD463B">
          <w:rPr>
            <w:webHidden/>
          </w:rPr>
        </w:r>
        <w:r w:rsidRPr="00FD463B">
          <w:rPr>
            <w:webHidden/>
          </w:rPr>
          <w:fldChar w:fldCharType="separate"/>
        </w:r>
        <w:r w:rsidR="000560B8">
          <w:rPr>
            <w:webHidden/>
          </w:rPr>
          <w:t>33</w:t>
        </w:r>
        <w:r w:rsidRPr="00FD463B">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Pr="00FD463B">
          <w:rPr>
            <w:webHidden/>
          </w:rPr>
          <w:fldChar w:fldCharType="begin"/>
        </w:r>
        <w:r w:rsidR="00306748" w:rsidRPr="00FD463B">
          <w:rPr>
            <w:webHidden/>
          </w:rPr>
          <w:instrText xml:space="preserve"> PAGEREF _Toc471823192 \h </w:instrText>
        </w:r>
        <w:r w:rsidRPr="00FD463B">
          <w:rPr>
            <w:webHidden/>
          </w:rPr>
        </w:r>
        <w:r w:rsidRPr="00FD463B">
          <w:rPr>
            <w:webHidden/>
          </w:rPr>
          <w:fldChar w:fldCharType="separate"/>
        </w:r>
        <w:r w:rsidR="000560B8">
          <w:rPr>
            <w:webHidden/>
          </w:rPr>
          <w:t>34</w:t>
        </w:r>
        <w:r w:rsidRPr="00FD463B">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Pr>
            <w:webHidden/>
          </w:rPr>
          <w:fldChar w:fldCharType="begin"/>
        </w:r>
        <w:r w:rsidR="00306748">
          <w:rPr>
            <w:webHidden/>
          </w:rPr>
          <w:instrText xml:space="preserve"> PAGEREF _Toc471823193 \h </w:instrText>
        </w:r>
        <w:r>
          <w:rPr>
            <w:webHidden/>
          </w:rPr>
        </w:r>
        <w:r>
          <w:rPr>
            <w:webHidden/>
          </w:rPr>
          <w:fldChar w:fldCharType="separate"/>
        </w:r>
        <w:r w:rsidR="000560B8">
          <w:rPr>
            <w:webHidden/>
          </w:rPr>
          <w:t>34</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Pr>
            <w:webHidden/>
          </w:rPr>
          <w:fldChar w:fldCharType="begin"/>
        </w:r>
        <w:r w:rsidR="00306748">
          <w:rPr>
            <w:webHidden/>
          </w:rPr>
          <w:instrText xml:space="preserve"> PAGEREF _Toc471823194 \h </w:instrText>
        </w:r>
        <w:r>
          <w:rPr>
            <w:webHidden/>
          </w:rPr>
        </w:r>
        <w:r>
          <w:rPr>
            <w:webHidden/>
          </w:rPr>
          <w:fldChar w:fldCharType="separate"/>
        </w:r>
        <w:r w:rsidR="000560B8">
          <w:rPr>
            <w:webHidden/>
          </w:rPr>
          <w:t>35</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Pr>
            <w:webHidden/>
          </w:rPr>
          <w:fldChar w:fldCharType="begin"/>
        </w:r>
        <w:r w:rsidR="00306748">
          <w:rPr>
            <w:webHidden/>
          </w:rPr>
          <w:instrText xml:space="preserve"> PAGEREF _Toc471823195 \h </w:instrText>
        </w:r>
        <w:r>
          <w:rPr>
            <w:webHidden/>
          </w:rPr>
        </w:r>
        <w:r>
          <w:rPr>
            <w:webHidden/>
          </w:rPr>
          <w:fldChar w:fldCharType="separate"/>
        </w:r>
        <w:r w:rsidR="000560B8">
          <w:rPr>
            <w:webHidden/>
          </w:rPr>
          <w:t>36</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Pr>
            <w:webHidden/>
          </w:rPr>
          <w:fldChar w:fldCharType="begin"/>
        </w:r>
        <w:r w:rsidR="00306748">
          <w:rPr>
            <w:webHidden/>
          </w:rPr>
          <w:instrText xml:space="preserve"> PAGEREF _Toc471823196 \h </w:instrText>
        </w:r>
        <w:r>
          <w:rPr>
            <w:webHidden/>
          </w:rPr>
        </w:r>
        <w:r>
          <w:rPr>
            <w:webHidden/>
          </w:rPr>
          <w:fldChar w:fldCharType="separate"/>
        </w:r>
        <w:r w:rsidR="000560B8">
          <w:rPr>
            <w:webHidden/>
          </w:rPr>
          <w:t>37</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Pr>
            <w:webHidden/>
          </w:rPr>
          <w:fldChar w:fldCharType="begin"/>
        </w:r>
        <w:r w:rsidR="00306748">
          <w:rPr>
            <w:webHidden/>
          </w:rPr>
          <w:instrText xml:space="preserve"> PAGEREF _Toc471823197 \h </w:instrText>
        </w:r>
        <w:r>
          <w:rPr>
            <w:webHidden/>
          </w:rPr>
        </w:r>
        <w:r>
          <w:rPr>
            <w:webHidden/>
          </w:rPr>
          <w:fldChar w:fldCharType="separate"/>
        </w:r>
        <w:r w:rsidR="000560B8">
          <w:rPr>
            <w:webHidden/>
          </w:rPr>
          <w:t>38</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Pr>
            <w:webHidden/>
          </w:rPr>
          <w:fldChar w:fldCharType="begin"/>
        </w:r>
        <w:r w:rsidR="00306748">
          <w:rPr>
            <w:webHidden/>
          </w:rPr>
          <w:instrText xml:space="preserve"> PAGEREF _Toc471823198 \h </w:instrText>
        </w:r>
        <w:r>
          <w:rPr>
            <w:webHidden/>
          </w:rPr>
        </w:r>
        <w:r>
          <w:rPr>
            <w:webHidden/>
          </w:rPr>
          <w:fldChar w:fldCharType="separate"/>
        </w:r>
        <w:r w:rsidR="000560B8">
          <w:rPr>
            <w:webHidden/>
          </w:rPr>
          <w:t>38</w:t>
        </w:r>
        <w:r>
          <w:rPr>
            <w:webHidden/>
          </w:rPr>
          <w:fldChar w:fldCharType="end"/>
        </w:r>
      </w:hyperlink>
    </w:p>
    <w:p w:rsidR="00306748" w:rsidRDefault="00F73732">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Pr>
            <w:webHidden/>
          </w:rPr>
          <w:fldChar w:fldCharType="begin"/>
        </w:r>
        <w:r w:rsidR="00306748">
          <w:rPr>
            <w:webHidden/>
          </w:rPr>
          <w:instrText xml:space="preserve"> PAGEREF _Toc471823199 \h </w:instrText>
        </w:r>
        <w:r>
          <w:rPr>
            <w:webHidden/>
          </w:rPr>
        </w:r>
        <w:r>
          <w:rPr>
            <w:webHidden/>
          </w:rPr>
          <w:fldChar w:fldCharType="separate"/>
        </w:r>
        <w:r w:rsidR="000560B8">
          <w:rPr>
            <w:webHidden/>
          </w:rPr>
          <w:t>39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Pr>
            <w:webHidden/>
          </w:rPr>
          <w:fldChar w:fldCharType="begin"/>
        </w:r>
        <w:r w:rsidR="00306748">
          <w:rPr>
            <w:webHidden/>
          </w:rPr>
          <w:instrText xml:space="preserve"> PAGEREF _Toc471823200 \h </w:instrText>
        </w:r>
        <w:r>
          <w:rPr>
            <w:webHidden/>
          </w:rPr>
        </w:r>
        <w:r>
          <w:rPr>
            <w:webHidden/>
          </w:rPr>
          <w:fldChar w:fldCharType="separate"/>
        </w:r>
        <w:r w:rsidR="000560B8">
          <w:rPr>
            <w:webHidden/>
          </w:rPr>
          <w:t>39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Pr>
            <w:webHidden/>
          </w:rPr>
          <w:fldChar w:fldCharType="begin"/>
        </w:r>
        <w:r w:rsidR="00306748">
          <w:rPr>
            <w:webHidden/>
          </w:rPr>
          <w:instrText xml:space="preserve"> PAGEREF _Toc471823203 \h </w:instrText>
        </w:r>
        <w:r>
          <w:rPr>
            <w:webHidden/>
          </w:rPr>
        </w:r>
        <w:r>
          <w:rPr>
            <w:webHidden/>
          </w:rPr>
          <w:fldChar w:fldCharType="separate"/>
        </w:r>
        <w:r w:rsidR="000560B8">
          <w:rPr>
            <w:webHidden/>
          </w:rPr>
          <w:t>39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Pr>
            <w:webHidden/>
          </w:rPr>
          <w:fldChar w:fldCharType="begin"/>
        </w:r>
        <w:r w:rsidR="00306748">
          <w:rPr>
            <w:webHidden/>
          </w:rPr>
          <w:instrText xml:space="preserve"> PAGEREF _Toc471823205 \h </w:instrText>
        </w:r>
        <w:r>
          <w:rPr>
            <w:webHidden/>
          </w:rPr>
        </w:r>
        <w:r>
          <w:rPr>
            <w:webHidden/>
          </w:rPr>
          <w:fldChar w:fldCharType="separate"/>
        </w:r>
        <w:r w:rsidR="000560B8">
          <w:rPr>
            <w:webHidden/>
          </w:rPr>
          <w:t>39</w:t>
        </w:r>
        <w:r>
          <w:rPr>
            <w:webHidden/>
          </w:rPr>
          <w:fldChar w:fldCharType="end"/>
        </w:r>
      </w:hyperlink>
    </w:p>
    <w:p w:rsidR="00306748" w:rsidRDefault="00F73732">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Pr>
            <w:webHidden/>
          </w:rPr>
          <w:fldChar w:fldCharType="begin"/>
        </w:r>
        <w:r w:rsidR="00306748">
          <w:rPr>
            <w:webHidden/>
          </w:rPr>
          <w:instrText xml:space="preserve"> PAGEREF _Toc471823207 \h </w:instrText>
        </w:r>
        <w:r>
          <w:rPr>
            <w:webHidden/>
          </w:rPr>
        </w:r>
        <w:r>
          <w:rPr>
            <w:webHidden/>
          </w:rPr>
          <w:fldChar w:fldCharType="separate"/>
        </w:r>
        <w:r w:rsidR="000560B8">
          <w:rPr>
            <w:webHidden/>
          </w:rPr>
          <w:t>40</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Pr>
            <w:webHidden/>
          </w:rPr>
          <w:fldChar w:fldCharType="begin"/>
        </w:r>
        <w:r w:rsidR="00306748">
          <w:rPr>
            <w:webHidden/>
          </w:rPr>
          <w:instrText xml:space="preserve"> PAGEREF _Toc471823208 \h </w:instrText>
        </w:r>
        <w:r>
          <w:rPr>
            <w:webHidden/>
          </w:rPr>
        </w:r>
        <w:r>
          <w:rPr>
            <w:webHidden/>
          </w:rPr>
          <w:fldChar w:fldCharType="separate"/>
        </w:r>
        <w:r w:rsidR="000560B8">
          <w:rPr>
            <w:webHidden/>
          </w:rPr>
          <w:t>40</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Pr>
            <w:webHidden/>
          </w:rPr>
          <w:fldChar w:fldCharType="begin"/>
        </w:r>
        <w:r w:rsidR="00306748">
          <w:rPr>
            <w:webHidden/>
          </w:rPr>
          <w:instrText xml:space="preserve"> PAGEREF _Toc471823213 \h </w:instrText>
        </w:r>
        <w:r>
          <w:rPr>
            <w:webHidden/>
          </w:rPr>
        </w:r>
        <w:r>
          <w:rPr>
            <w:webHidden/>
          </w:rPr>
          <w:fldChar w:fldCharType="separate"/>
        </w:r>
        <w:r w:rsidR="000560B8">
          <w:rPr>
            <w:webHidden/>
          </w:rPr>
          <w:t>46</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Pr>
            <w:webHidden/>
          </w:rPr>
          <w:fldChar w:fldCharType="begin"/>
        </w:r>
        <w:r w:rsidR="00306748">
          <w:rPr>
            <w:webHidden/>
          </w:rPr>
          <w:instrText xml:space="preserve"> PAGEREF _Toc471823216 \h </w:instrText>
        </w:r>
        <w:r>
          <w:rPr>
            <w:webHidden/>
          </w:rPr>
        </w:r>
        <w:r>
          <w:rPr>
            <w:webHidden/>
          </w:rPr>
          <w:fldChar w:fldCharType="separate"/>
        </w:r>
        <w:r w:rsidR="000560B8">
          <w:rPr>
            <w:webHidden/>
          </w:rPr>
          <w:t>50</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Pr>
            <w:webHidden/>
          </w:rPr>
          <w:fldChar w:fldCharType="begin"/>
        </w:r>
        <w:r w:rsidR="00306748">
          <w:rPr>
            <w:webHidden/>
          </w:rPr>
          <w:instrText xml:space="preserve"> PAGEREF _Toc471823219 \h </w:instrText>
        </w:r>
        <w:r>
          <w:rPr>
            <w:webHidden/>
          </w:rPr>
        </w:r>
        <w:r>
          <w:rPr>
            <w:webHidden/>
          </w:rPr>
          <w:fldChar w:fldCharType="separate"/>
        </w:r>
        <w:r w:rsidR="000560B8">
          <w:rPr>
            <w:webHidden/>
          </w:rPr>
          <w:t>52</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Pr>
            <w:webHidden/>
          </w:rPr>
          <w:fldChar w:fldCharType="begin"/>
        </w:r>
        <w:r w:rsidR="00306748">
          <w:rPr>
            <w:webHidden/>
          </w:rPr>
          <w:instrText xml:space="preserve"> PAGEREF _Toc471823222 \h </w:instrText>
        </w:r>
        <w:r>
          <w:rPr>
            <w:webHidden/>
          </w:rPr>
        </w:r>
        <w:r>
          <w:rPr>
            <w:webHidden/>
          </w:rPr>
          <w:fldChar w:fldCharType="separate"/>
        </w:r>
        <w:r w:rsidR="000560B8">
          <w:rPr>
            <w:webHidden/>
          </w:rPr>
          <w:t>54</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Pr>
            <w:webHidden/>
          </w:rPr>
          <w:fldChar w:fldCharType="begin"/>
        </w:r>
        <w:r w:rsidR="00306748">
          <w:rPr>
            <w:webHidden/>
          </w:rPr>
          <w:instrText xml:space="preserve"> PAGEREF _Toc471823225 \h </w:instrText>
        </w:r>
        <w:r>
          <w:rPr>
            <w:webHidden/>
          </w:rPr>
        </w:r>
        <w:r>
          <w:rPr>
            <w:webHidden/>
          </w:rPr>
          <w:fldChar w:fldCharType="separate"/>
        </w:r>
        <w:r w:rsidR="000560B8">
          <w:rPr>
            <w:webHidden/>
          </w:rPr>
          <w:t>56</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Pr>
            <w:webHidden/>
          </w:rPr>
          <w:fldChar w:fldCharType="begin"/>
        </w:r>
        <w:r w:rsidR="00306748">
          <w:rPr>
            <w:webHidden/>
          </w:rPr>
          <w:instrText xml:space="preserve"> PAGEREF _Toc471823228 \h </w:instrText>
        </w:r>
        <w:r>
          <w:rPr>
            <w:webHidden/>
          </w:rPr>
        </w:r>
        <w:r>
          <w:rPr>
            <w:webHidden/>
          </w:rPr>
          <w:fldChar w:fldCharType="separate"/>
        </w:r>
        <w:r w:rsidR="000560B8">
          <w:rPr>
            <w:webHidden/>
          </w:rPr>
          <w:t>58</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Pr>
            <w:webHidden/>
          </w:rPr>
          <w:fldChar w:fldCharType="begin"/>
        </w:r>
        <w:r w:rsidR="00306748">
          <w:rPr>
            <w:webHidden/>
          </w:rPr>
          <w:instrText xml:space="preserve"> PAGEREF _Toc471823232 \h </w:instrText>
        </w:r>
        <w:r>
          <w:rPr>
            <w:webHidden/>
          </w:rPr>
        </w:r>
        <w:r>
          <w:rPr>
            <w:webHidden/>
          </w:rPr>
          <w:fldChar w:fldCharType="separate"/>
        </w:r>
        <w:r w:rsidR="000560B8">
          <w:rPr>
            <w:webHidden/>
          </w:rPr>
          <w:t>65</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Pr>
            <w:webHidden/>
          </w:rPr>
          <w:fldChar w:fldCharType="begin"/>
        </w:r>
        <w:r w:rsidR="00306748">
          <w:rPr>
            <w:webHidden/>
          </w:rPr>
          <w:instrText xml:space="preserve"> PAGEREF _Toc471823235 \h </w:instrText>
        </w:r>
        <w:r>
          <w:rPr>
            <w:webHidden/>
          </w:rPr>
        </w:r>
        <w:r>
          <w:rPr>
            <w:webHidden/>
          </w:rPr>
          <w:fldChar w:fldCharType="separate"/>
        </w:r>
        <w:r w:rsidR="000560B8">
          <w:rPr>
            <w:webHidden/>
          </w:rPr>
          <w:t>67</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Pr>
            <w:webHidden/>
          </w:rPr>
          <w:fldChar w:fldCharType="begin"/>
        </w:r>
        <w:r w:rsidR="00306748">
          <w:rPr>
            <w:webHidden/>
          </w:rPr>
          <w:instrText xml:space="preserve"> PAGEREF _Toc471823238 \h </w:instrText>
        </w:r>
        <w:r>
          <w:rPr>
            <w:webHidden/>
          </w:rPr>
        </w:r>
        <w:r>
          <w:rPr>
            <w:webHidden/>
          </w:rPr>
          <w:fldChar w:fldCharType="separate"/>
        </w:r>
        <w:r w:rsidR="000560B8">
          <w:rPr>
            <w:webHidden/>
          </w:rPr>
          <w:t>69</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Pr>
            <w:webHidden/>
          </w:rPr>
          <w:fldChar w:fldCharType="begin"/>
        </w:r>
        <w:r w:rsidR="00306748">
          <w:rPr>
            <w:webHidden/>
          </w:rPr>
          <w:instrText xml:space="preserve"> PAGEREF _Toc471823241 \h </w:instrText>
        </w:r>
        <w:r>
          <w:rPr>
            <w:webHidden/>
          </w:rPr>
        </w:r>
        <w:r>
          <w:rPr>
            <w:webHidden/>
          </w:rPr>
          <w:fldChar w:fldCharType="separate"/>
        </w:r>
        <w:r w:rsidR="000560B8">
          <w:rPr>
            <w:webHidden/>
          </w:rPr>
          <w:t>72</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Pr>
            <w:webHidden/>
          </w:rPr>
          <w:fldChar w:fldCharType="begin"/>
        </w:r>
        <w:r w:rsidR="00306748">
          <w:rPr>
            <w:webHidden/>
          </w:rPr>
          <w:instrText xml:space="preserve"> PAGEREF _Toc471823244 \h </w:instrText>
        </w:r>
        <w:r>
          <w:rPr>
            <w:webHidden/>
          </w:rPr>
        </w:r>
        <w:r>
          <w:rPr>
            <w:webHidden/>
          </w:rPr>
          <w:fldChar w:fldCharType="separate"/>
        </w:r>
        <w:r w:rsidR="000560B8">
          <w:rPr>
            <w:webHidden/>
          </w:rPr>
          <w:t>74</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Pr>
            <w:webHidden/>
          </w:rPr>
          <w:fldChar w:fldCharType="begin"/>
        </w:r>
        <w:r w:rsidR="00306748">
          <w:rPr>
            <w:webHidden/>
          </w:rPr>
          <w:instrText xml:space="preserve"> PAGEREF _Toc471823247 \h </w:instrText>
        </w:r>
        <w:r>
          <w:rPr>
            <w:webHidden/>
          </w:rPr>
        </w:r>
        <w:r>
          <w:rPr>
            <w:webHidden/>
          </w:rPr>
          <w:fldChar w:fldCharType="separate"/>
        </w:r>
        <w:r w:rsidR="000560B8">
          <w:rPr>
            <w:webHidden/>
          </w:rPr>
          <w:t>77</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Pr>
            <w:webHidden/>
          </w:rPr>
          <w:fldChar w:fldCharType="begin"/>
        </w:r>
        <w:r w:rsidR="00306748">
          <w:rPr>
            <w:webHidden/>
          </w:rPr>
          <w:instrText xml:space="preserve"> PAGEREF _Toc471823254 \h </w:instrText>
        </w:r>
        <w:r>
          <w:rPr>
            <w:webHidden/>
          </w:rPr>
        </w:r>
        <w:r>
          <w:rPr>
            <w:webHidden/>
          </w:rPr>
          <w:fldChar w:fldCharType="separate"/>
        </w:r>
        <w:r w:rsidR="000560B8">
          <w:rPr>
            <w:webHidden/>
          </w:rPr>
          <w:t>81</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Pr>
            <w:webHidden/>
          </w:rPr>
          <w:fldChar w:fldCharType="begin"/>
        </w:r>
        <w:r w:rsidR="00306748">
          <w:rPr>
            <w:webHidden/>
          </w:rPr>
          <w:instrText xml:space="preserve"> PAGEREF _Toc471823257 \h </w:instrText>
        </w:r>
        <w:r>
          <w:rPr>
            <w:webHidden/>
          </w:rPr>
        </w:r>
        <w:r>
          <w:rPr>
            <w:webHidden/>
          </w:rPr>
          <w:fldChar w:fldCharType="separate"/>
        </w:r>
        <w:r w:rsidR="000560B8">
          <w:rPr>
            <w:webHidden/>
          </w:rPr>
          <w:t>84</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Pr>
            <w:webHidden/>
          </w:rPr>
          <w:fldChar w:fldCharType="begin"/>
        </w:r>
        <w:r w:rsidR="00306748">
          <w:rPr>
            <w:webHidden/>
          </w:rPr>
          <w:instrText xml:space="preserve"> PAGEREF _Toc471823260 \h </w:instrText>
        </w:r>
        <w:r>
          <w:rPr>
            <w:webHidden/>
          </w:rPr>
        </w:r>
        <w:r>
          <w:rPr>
            <w:webHidden/>
          </w:rPr>
          <w:fldChar w:fldCharType="separate"/>
        </w:r>
        <w:r w:rsidR="000560B8">
          <w:rPr>
            <w:webHidden/>
          </w:rPr>
          <w:t>86</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Pr>
            <w:webHidden/>
          </w:rPr>
          <w:fldChar w:fldCharType="begin"/>
        </w:r>
        <w:r w:rsidR="00306748">
          <w:rPr>
            <w:webHidden/>
          </w:rPr>
          <w:instrText xml:space="preserve"> PAGEREF _Toc471823264 \h </w:instrText>
        </w:r>
        <w:r>
          <w:rPr>
            <w:webHidden/>
          </w:rPr>
        </w:r>
        <w:r>
          <w:rPr>
            <w:webHidden/>
          </w:rPr>
          <w:fldChar w:fldCharType="separate"/>
        </w:r>
        <w:r w:rsidR="000560B8">
          <w:rPr>
            <w:webHidden/>
          </w:rPr>
          <w:t>88</w:t>
        </w:r>
        <w:r>
          <w:rPr>
            <w:webHidden/>
          </w:rPr>
          <w:fldChar w:fldCharType="end"/>
        </w:r>
      </w:hyperlink>
    </w:p>
    <w:p w:rsidR="00306748" w:rsidRDefault="00F73732">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Pr>
            <w:webHidden/>
          </w:rPr>
          <w:fldChar w:fldCharType="begin"/>
        </w:r>
        <w:r w:rsidR="00306748">
          <w:rPr>
            <w:webHidden/>
          </w:rPr>
          <w:instrText xml:space="preserve"> PAGEREF _Toc471823267 \h </w:instrText>
        </w:r>
        <w:r>
          <w:rPr>
            <w:webHidden/>
          </w:rPr>
        </w:r>
        <w:r>
          <w:rPr>
            <w:webHidden/>
          </w:rPr>
          <w:fldChar w:fldCharType="separate"/>
        </w:r>
        <w:r w:rsidR="000560B8">
          <w:rPr>
            <w:webHidden/>
          </w:rPr>
          <w:t>90</w:t>
        </w:r>
        <w:r>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F73732"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0560B8"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Pr>
          <w:snapToGrid w:val="0"/>
          <w:szCs w:val="24"/>
        </w:rPr>
        <w:t xml:space="preserve">Горностаева </w:t>
      </w:r>
      <w:r w:rsidR="00492FD1" w:rsidRPr="003A4EE7">
        <w:rPr>
          <w:iCs/>
          <w:szCs w:val="24"/>
        </w:rPr>
        <w:t>Т.В., контактные телефоны: (495) 747-92-92 (</w:t>
      </w:r>
      <w:proofErr w:type="spellStart"/>
      <w:r w:rsidR="00492FD1" w:rsidRPr="003A4EE7">
        <w:rPr>
          <w:iCs/>
          <w:szCs w:val="24"/>
        </w:rPr>
        <w:t>доб</w:t>
      </w:r>
      <w:proofErr w:type="spellEnd"/>
      <w:r w:rsidR="00492FD1" w:rsidRPr="003A4EE7">
        <w:rPr>
          <w:iCs/>
          <w:szCs w:val="24"/>
        </w:rPr>
        <w:t xml:space="preserve">. 3123), </w:t>
      </w:r>
      <w:r w:rsidR="00492FD1" w:rsidRPr="003A4EE7">
        <w:rPr>
          <w:szCs w:val="24"/>
        </w:rPr>
        <w:t xml:space="preserve">адрес электронной почты: </w:t>
      </w:r>
      <w:r w:rsidR="00492FD1" w:rsidRPr="003A4EE7">
        <w:rPr>
          <w:iCs/>
          <w:szCs w:val="24"/>
        </w:rPr>
        <w:t xml:space="preserve"> </w:t>
      </w:r>
      <w:hyperlink r:id="rId12" w:history="1">
        <w:r w:rsidR="00794122" w:rsidRPr="003A4EE7">
          <w:rPr>
            <w:rStyle w:val="ae"/>
            <w:szCs w:val="24"/>
          </w:rPr>
          <w:t>Gornostaeva.TV@mrsk-1.ru</w:t>
        </w:r>
      </w:hyperlink>
      <w:r w:rsidR="00492FD1" w:rsidRPr="003A4EE7">
        <w:rPr>
          <w:iCs/>
          <w:szCs w:val="24"/>
        </w:rPr>
        <w:t>, ответственное лицо –</w:t>
      </w:r>
      <w:r w:rsidR="003A4EE7" w:rsidRPr="003A4EE7">
        <w:rPr>
          <w:iCs/>
          <w:szCs w:val="24"/>
        </w:rPr>
        <w:t xml:space="preserve"> </w:t>
      </w:r>
      <w:r w:rsidR="001C4D51" w:rsidRPr="003A4EE7">
        <w:rPr>
          <w:szCs w:val="24"/>
        </w:rPr>
        <w:t xml:space="preserve">Остонен Инна Андреевна, контактные телефоны - (4722) 30-41-53, (495) 747-92-92, адрес электронной почты: </w:t>
      </w:r>
      <w:hyperlink r:id="rId13" w:history="1">
        <w:proofErr w:type="gramStart"/>
        <w:r w:rsidR="001C4D51" w:rsidRPr="003A4EE7">
          <w:rPr>
            <w:rStyle w:val="ae"/>
            <w:szCs w:val="24"/>
          </w:rPr>
          <w:t>Ostonen.IA@mrsk-1.ru</w:t>
        </w:r>
      </w:hyperlink>
      <w:r w:rsidR="001C4D51" w:rsidRPr="003A4EE7">
        <w:rPr>
          <w:rStyle w:val="ae"/>
        </w:rPr>
        <w:t>)</w:t>
      </w:r>
      <w:r w:rsidR="001C4D51" w:rsidRPr="003A4EE7">
        <w:rPr>
          <w:szCs w:val="24"/>
        </w:rPr>
        <w:t>.</w:t>
      </w:r>
      <w:bookmarkStart w:id="37" w:name="_GoBack"/>
      <w:bookmarkEnd w:id="37"/>
      <w:proofErr w:type="gramEnd"/>
      <w:r w:rsidR="000F1D74" w:rsidRPr="003A4EE7">
        <w:rPr>
          <w:bCs/>
          <w:szCs w:val="24"/>
        </w:rPr>
        <w:t xml:space="preserve"> </w:t>
      </w:r>
      <w:proofErr w:type="gramStart"/>
      <w:r w:rsidR="000F1D74" w:rsidRPr="003A4EE7">
        <w:rPr>
          <w:bCs/>
          <w:szCs w:val="24"/>
        </w:rPr>
        <w:t xml:space="preserve">Извещением о проведении открытого конкурса, опубликованным </w:t>
      </w:r>
      <w:r w:rsidR="00492FD1" w:rsidRPr="003A4EE7">
        <w:rPr>
          <w:b/>
          <w:szCs w:val="24"/>
        </w:rPr>
        <w:t>«</w:t>
      </w:r>
      <w:r w:rsidR="003A4EE7" w:rsidRPr="003A4EE7">
        <w:rPr>
          <w:b/>
          <w:szCs w:val="24"/>
        </w:rPr>
        <w:t>20</w:t>
      </w:r>
      <w:r w:rsidR="00492FD1" w:rsidRPr="003A4EE7">
        <w:rPr>
          <w:b/>
          <w:szCs w:val="24"/>
        </w:rPr>
        <w:t xml:space="preserve">» </w:t>
      </w:r>
      <w:r w:rsidR="003A4EE7" w:rsidRPr="003A4EE7">
        <w:rPr>
          <w:b/>
          <w:szCs w:val="24"/>
        </w:rPr>
        <w:t>октября</w:t>
      </w:r>
      <w:r w:rsidR="00492FD1" w:rsidRPr="003A4EE7">
        <w:rPr>
          <w:b/>
          <w:szCs w:val="24"/>
        </w:rPr>
        <w:t xml:space="preserve"> </w:t>
      </w:r>
      <w:r w:rsidR="00DA5CE6" w:rsidRPr="003A4EE7">
        <w:rPr>
          <w:b/>
          <w:szCs w:val="24"/>
        </w:rPr>
        <w:t>2017</w:t>
      </w:r>
      <w:r w:rsidR="00492FD1" w:rsidRPr="003A4EE7">
        <w:rPr>
          <w:b/>
          <w:szCs w:val="24"/>
        </w:rPr>
        <w:t xml:space="preserve"> г.</w:t>
      </w:r>
      <w:r w:rsidR="00492FD1" w:rsidRPr="003A4EE7">
        <w:rPr>
          <w:szCs w:val="24"/>
        </w:rPr>
        <w:t xml:space="preserve"> </w:t>
      </w:r>
      <w:r w:rsidR="000F1D74" w:rsidRPr="003A4EE7">
        <w:rPr>
          <w:bCs/>
          <w:szCs w:val="24"/>
        </w:rPr>
        <w:t xml:space="preserve">на </w:t>
      </w:r>
      <w:r w:rsidR="00807B8C" w:rsidRPr="003A4EE7">
        <w:rPr>
          <w:bCs/>
          <w:szCs w:val="24"/>
        </w:rPr>
        <w:t>официальном сайте</w:t>
      </w:r>
      <w:r w:rsidR="000F1D74" w:rsidRPr="003A4EE7">
        <w:rPr>
          <w:bCs/>
          <w:szCs w:val="24"/>
        </w:rPr>
        <w:t xml:space="preserve"> (</w:t>
      </w:r>
      <w:hyperlink r:id="rId14" w:history="1">
        <w:r w:rsidR="00E93A86" w:rsidRPr="003A4EE7">
          <w:rPr>
            <w:rStyle w:val="ae"/>
            <w:bCs/>
            <w:szCs w:val="24"/>
            <w:lang w:val="en-US"/>
          </w:rPr>
          <w:t>www</w:t>
        </w:r>
        <w:r w:rsidR="00E93A86" w:rsidRPr="003A4EE7">
          <w:rPr>
            <w:rStyle w:val="ae"/>
            <w:bCs/>
            <w:szCs w:val="24"/>
          </w:rPr>
          <w:t>.</w:t>
        </w:r>
        <w:r w:rsidR="00E93A86" w:rsidRPr="003A4EE7">
          <w:rPr>
            <w:rStyle w:val="ae"/>
            <w:bCs/>
            <w:szCs w:val="24"/>
            <w:lang w:val="en-US"/>
          </w:rPr>
          <w:t>zakupki</w:t>
        </w:r>
        <w:r w:rsidR="00E93A86" w:rsidRPr="003A4EE7">
          <w:rPr>
            <w:rStyle w:val="ae"/>
            <w:bCs/>
            <w:szCs w:val="24"/>
          </w:rPr>
          <w:t>.</w:t>
        </w:r>
        <w:r w:rsidR="00E93A86" w:rsidRPr="003A4EE7">
          <w:rPr>
            <w:rStyle w:val="ae"/>
            <w:bCs/>
            <w:szCs w:val="24"/>
            <w:lang w:val="en-US"/>
          </w:rPr>
          <w:t>gov</w:t>
        </w:r>
        <w:r w:rsidR="00E93A86" w:rsidRPr="003A4EE7">
          <w:rPr>
            <w:rStyle w:val="ae"/>
            <w:bCs/>
            <w:szCs w:val="24"/>
          </w:rPr>
          <w:t>.</w:t>
        </w:r>
        <w:r w:rsidR="00E93A86" w:rsidRPr="003A4EE7">
          <w:rPr>
            <w:rStyle w:val="ae"/>
            <w:bCs/>
            <w:szCs w:val="24"/>
            <w:lang w:val="en-US"/>
          </w:rPr>
          <w:t>ru</w:t>
        </w:r>
      </w:hyperlink>
      <w:r w:rsidR="00807B8C" w:rsidRPr="003A4EE7">
        <w:rPr>
          <w:bCs/>
          <w:szCs w:val="24"/>
        </w:rPr>
        <w:t>)</w:t>
      </w:r>
      <w:r w:rsidR="00575F54" w:rsidRPr="003A4EE7">
        <w:rPr>
          <w:iCs/>
          <w:szCs w:val="24"/>
        </w:rPr>
        <w:t>, на</w:t>
      </w:r>
      <w:r w:rsidR="00575F54" w:rsidRPr="003A4EE7">
        <w:rPr>
          <w:bCs/>
          <w:szCs w:val="24"/>
        </w:rPr>
        <w:t xml:space="preserve"> сайте </w:t>
      </w:r>
      <w:r w:rsidR="00492FD1" w:rsidRPr="003A4EE7">
        <w:rPr>
          <w:iCs/>
          <w:szCs w:val="24"/>
        </w:rPr>
        <w:t>ПАО «МРСК Центра»</w:t>
      </w:r>
      <w:r w:rsidR="00492FD1" w:rsidRPr="003A4EE7">
        <w:rPr>
          <w:szCs w:val="24"/>
        </w:rPr>
        <w:t xml:space="preserve"> (</w:t>
      </w:r>
      <w:hyperlink r:id="rId15" w:history="1">
        <w:r w:rsidR="00492FD1" w:rsidRPr="003A4EE7">
          <w:rPr>
            <w:rStyle w:val="ae"/>
            <w:szCs w:val="24"/>
          </w:rPr>
          <w:t>www.mrsk-1.ru</w:t>
        </w:r>
      </w:hyperlink>
      <w:r w:rsidR="00492FD1" w:rsidRPr="003A4EE7">
        <w:rPr>
          <w:szCs w:val="24"/>
        </w:rPr>
        <w:t>), на сайте</w:t>
      </w:r>
      <w:r w:rsidR="00492FD1" w:rsidRPr="00492FD1">
        <w:rPr>
          <w:szCs w:val="24"/>
        </w:rPr>
        <w:t xml:space="preserve"> ЭТП, указанном в п. </w:t>
      </w:r>
      <w:fldSimple w:instr=" REF _Ref441222499 \r \h  \* MERGEFORMAT ">
        <w:r w:rsidR="003A4EE7" w:rsidRPr="003A4EE7">
          <w:rPr>
            <w:szCs w:val="24"/>
          </w:rPr>
          <w:t>1.1.2</w:t>
        </w:r>
      </w:fldSimple>
      <w:r w:rsidR="00492FD1" w:rsidRPr="00492FD1">
        <w:rPr>
          <w:szCs w:val="24"/>
        </w:rPr>
        <w:t xml:space="preserve"> настоящей </w:t>
      </w:r>
      <w:r w:rsidR="00492FD1" w:rsidRPr="003A4EE7">
        <w:rPr>
          <w:szCs w:val="24"/>
        </w:rPr>
        <w:t>Документации,</w:t>
      </w:r>
      <w:r w:rsidR="00492FD1" w:rsidRPr="003A4EE7">
        <w:rPr>
          <w:bCs/>
          <w:iCs/>
          <w:szCs w:val="24"/>
        </w:rPr>
        <w:t xml:space="preserve"> </w:t>
      </w:r>
      <w:r w:rsidR="00A836B7" w:rsidRPr="003A4EE7">
        <w:rPr>
          <w:bCs/>
          <w:iCs/>
          <w:szCs w:val="24"/>
        </w:rPr>
        <w:t>приг</w:t>
      </w:r>
      <w:r w:rsidR="00A836B7" w:rsidRPr="003A4EE7">
        <w:rPr>
          <w:bCs/>
          <w:szCs w:val="24"/>
        </w:rPr>
        <w:t>ласило юридических лиц</w:t>
      </w:r>
      <w:r w:rsidR="00492FD1" w:rsidRPr="003A4EE7">
        <w:rPr>
          <w:bCs/>
          <w:szCs w:val="24"/>
        </w:rPr>
        <w:t xml:space="preserve"> и</w:t>
      </w:r>
      <w:r w:rsidR="00A836B7" w:rsidRPr="003A4EE7">
        <w:rPr>
          <w:bCs/>
          <w:szCs w:val="24"/>
        </w:rPr>
        <w:t xml:space="preserve"> </w:t>
      </w:r>
      <w:r w:rsidR="00807B8C" w:rsidRPr="003A4EE7">
        <w:rPr>
          <w:bCs/>
          <w:szCs w:val="24"/>
        </w:rPr>
        <w:t>физических лиц</w:t>
      </w:r>
      <w:r w:rsidR="00575F54" w:rsidRPr="003A4EE7">
        <w:rPr>
          <w:bCs/>
          <w:szCs w:val="24"/>
        </w:rPr>
        <w:t>, в том числе</w:t>
      </w:r>
      <w:r w:rsidR="00A836B7" w:rsidRPr="003A4EE7">
        <w:rPr>
          <w:bCs/>
          <w:szCs w:val="24"/>
        </w:rPr>
        <w:t xml:space="preserve"> </w:t>
      </w:r>
      <w:r w:rsidR="00575F54" w:rsidRPr="003A4EE7">
        <w:rPr>
          <w:bCs/>
          <w:szCs w:val="24"/>
        </w:rPr>
        <w:t>индивидуальных предпринимателей</w:t>
      </w:r>
      <w:r w:rsidR="003A4EE7" w:rsidRPr="003A4EE7">
        <w:rPr>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w:t>
      </w:r>
      <w:proofErr w:type="gramEnd"/>
      <w:r w:rsidR="003A4EE7" w:rsidRPr="003A4EE7">
        <w:rPr>
          <w:szCs w:val="24"/>
        </w:rPr>
        <w:t xml:space="preserve">, </w:t>
      </w:r>
      <w:proofErr w:type="gramStart"/>
      <w:r w:rsidR="003A4EE7" w:rsidRPr="003A4EE7">
        <w:rPr>
          <w:szCs w:val="24"/>
        </w:rPr>
        <w:t xml:space="preserve">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492FD1" w:rsidRPr="003A4EE7">
        <w:rPr>
          <w:szCs w:val="24"/>
        </w:rPr>
        <w:t>(далее – Участники)</w:t>
      </w:r>
      <w:r w:rsidR="00575F54" w:rsidRPr="003A4EE7">
        <w:rPr>
          <w:bCs/>
          <w:szCs w:val="24"/>
        </w:rPr>
        <w:t xml:space="preserve">, </w:t>
      </w:r>
      <w:r w:rsidR="00A836B7" w:rsidRPr="003A4EE7">
        <w:rPr>
          <w:bCs/>
          <w:szCs w:val="24"/>
        </w:rPr>
        <w:t xml:space="preserve">к участию в открытом одноэтапном конкурсе без предварительного квалификационного отбора (далее – Конкурс) </w:t>
      </w:r>
      <w:r w:rsidR="009C5C48" w:rsidRPr="003A4EE7">
        <w:rPr>
          <w:bCs/>
          <w:szCs w:val="24"/>
        </w:rPr>
        <w:t xml:space="preserve">на право заключения </w:t>
      </w:r>
      <w:bookmarkEnd w:id="30"/>
      <w:bookmarkEnd w:id="31"/>
      <w:bookmarkEnd w:id="32"/>
      <w:r w:rsidR="003A4EE7" w:rsidRPr="003A4EE7">
        <w:rPr>
          <w:iCs/>
          <w:szCs w:val="24"/>
        </w:rPr>
        <w:t>Договора</w:t>
      </w:r>
      <w:r w:rsidR="003A4EE7" w:rsidRPr="003A4EE7">
        <w:rPr>
          <w:bCs/>
          <w:szCs w:val="24"/>
        </w:rPr>
        <w:t xml:space="preserve"> </w:t>
      </w:r>
      <w:r w:rsidR="003A4EE7" w:rsidRPr="003A4EE7">
        <w:rPr>
          <w:szCs w:val="24"/>
        </w:rPr>
        <w:t xml:space="preserve">на </w:t>
      </w:r>
      <w:r w:rsidR="003A4EE7" w:rsidRPr="000560B8">
        <w:rPr>
          <w:szCs w:val="24"/>
        </w:rPr>
        <w:t xml:space="preserve">выполнение работ по ремонту зданий и сооружений </w:t>
      </w:r>
      <w:r w:rsidR="003A4EE7" w:rsidRPr="000560B8">
        <w:rPr>
          <w:snapToGrid w:val="0"/>
          <w:szCs w:val="24"/>
        </w:rPr>
        <w:t xml:space="preserve">для нужд ПАО «МРСК Центра» (филиала </w:t>
      </w:r>
      <w:r w:rsidR="003A4EE7" w:rsidRPr="000560B8">
        <w:rPr>
          <w:szCs w:val="24"/>
        </w:rPr>
        <w:t>«</w:t>
      </w:r>
      <w:proofErr w:type="spellStart"/>
      <w:r w:rsidR="000560B8" w:rsidRPr="000560B8">
        <w:rPr>
          <w:szCs w:val="24"/>
        </w:rPr>
        <w:t>Ярэнерго</w:t>
      </w:r>
      <w:proofErr w:type="spellEnd"/>
      <w:r w:rsidR="000560B8" w:rsidRPr="000560B8">
        <w:rPr>
          <w:szCs w:val="24"/>
        </w:rPr>
        <w:t>», расположенного по адресу:</w:t>
      </w:r>
      <w:proofErr w:type="gramEnd"/>
      <w:r w:rsidR="000560B8" w:rsidRPr="000560B8">
        <w:rPr>
          <w:szCs w:val="24"/>
        </w:rPr>
        <w:t xml:space="preserve"> </w:t>
      </w:r>
      <w:proofErr w:type="gramStart"/>
      <w:r w:rsidR="000560B8" w:rsidRPr="000560B8">
        <w:rPr>
          <w:szCs w:val="24"/>
        </w:rPr>
        <w:t xml:space="preserve">РФ, 150003, г. Ярославль, ул. </w:t>
      </w:r>
      <w:proofErr w:type="spellStart"/>
      <w:r w:rsidR="000560B8" w:rsidRPr="000560B8">
        <w:rPr>
          <w:szCs w:val="24"/>
        </w:rPr>
        <w:t>Воинова</w:t>
      </w:r>
      <w:proofErr w:type="spellEnd"/>
      <w:r w:rsidR="000560B8" w:rsidRPr="000560B8">
        <w:rPr>
          <w:szCs w:val="24"/>
        </w:rPr>
        <w:t>, д. 12</w:t>
      </w:r>
      <w:r w:rsidR="00492FD1" w:rsidRPr="000560B8">
        <w:rPr>
          <w:szCs w:val="24"/>
        </w:rPr>
        <w:t>).</w:t>
      </w:r>
      <w:bookmarkEnd w:id="33"/>
      <w:proofErr w:type="gramEnd"/>
    </w:p>
    <w:p w:rsidR="00B07614" w:rsidRPr="003A4EE7"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3A4EE7">
        <w:rPr>
          <w:iCs/>
          <w:szCs w:val="24"/>
        </w:rPr>
        <w:t xml:space="preserve">Настоящий </w:t>
      </w:r>
      <w:r w:rsidR="009738FE" w:rsidRPr="003A4EE7">
        <w:rPr>
          <w:iCs/>
          <w:szCs w:val="24"/>
        </w:rPr>
        <w:t>К</w:t>
      </w:r>
      <w:r w:rsidRPr="003A4EE7">
        <w:rPr>
          <w:iCs/>
          <w:szCs w:val="24"/>
        </w:rPr>
        <w:t xml:space="preserve">онкурс проводится </w:t>
      </w:r>
      <w:r w:rsidR="0064467F" w:rsidRPr="003A4EE7">
        <w:rPr>
          <w:bCs/>
          <w:szCs w:val="24"/>
        </w:rPr>
        <w:t xml:space="preserve">в соответствии с правилами и с использованием функционала </w:t>
      </w:r>
      <w:r w:rsidR="00492FD1" w:rsidRPr="003A4EE7">
        <w:rPr>
          <w:szCs w:val="24"/>
        </w:rPr>
        <w:t>электронной торговой площадки ПАО «</w:t>
      </w:r>
      <w:proofErr w:type="spellStart"/>
      <w:r w:rsidR="00492FD1" w:rsidRPr="003A4EE7">
        <w:rPr>
          <w:szCs w:val="24"/>
        </w:rPr>
        <w:t>Россети</w:t>
      </w:r>
      <w:proofErr w:type="spellEnd"/>
      <w:r w:rsidR="00492FD1" w:rsidRPr="003A4EE7">
        <w:rPr>
          <w:szCs w:val="24"/>
        </w:rPr>
        <w:t xml:space="preserve">» </w:t>
      </w:r>
      <w:hyperlink r:id="rId16" w:history="1">
        <w:r w:rsidR="00492FD1" w:rsidRPr="003A4EE7">
          <w:rPr>
            <w:rStyle w:val="ae"/>
            <w:szCs w:val="24"/>
          </w:rPr>
          <w:t>www.b2b-mrsk.ru</w:t>
        </w:r>
      </w:hyperlink>
      <w:r w:rsidR="00492FD1" w:rsidRPr="003A4EE7">
        <w:rPr>
          <w:szCs w:val="24"/>
        </w:rPr>
        <w:t xml:space="preserve"> (далее — ЭТП)</w:t>
      </w:r>
      <w:r w:rsidR="0051220A" w:rsidRPr="003A4EE7">
        <w:rPr>
          <w:iCs/>
          <w:szCs w:val="24"/>
        </w:rPr>
        <w:t>.</w:t>
      </w:r>
      <w:bookmarkEnd w:id="38"/>
    </w:p>
    <w:bookmarkEnd w:id="34"/>
    <w:bookmarkEnd w:id="35"/>
    <w:p w:rsidR="00235F5A" w:rsidRPr="003A4EE7" w:rsidRDefault="00492FD1" w:rsidP="00363FC9">
      <w:pPr>
        <w:numPr>
          <w:ilvl w:val="2"/>
          <w:numId w:val="12"/>
        </w:numPr>
        <w:tabs>
          <w:tab w:val="num" w:pos="1620"/>
        </w:tabs>
        <w:autoSpaceDE w:val="0"/>
        <w:autoSpaceDN w:val="0"/>
        <w:adjustRightInd w:val="0"/>
        <w:spacing w:after="120"/>
        <w:ind w:left="0" w:firstLine="539"/>
        <w:rPr>
          <w:iCs/>
          <w:szCs w:val="24"/>
        </w:rPr>
      </w:pPr>
      <w:r w:rsidRPr="003A4EE7">
        <w:rPr>
          <w:szCs w:val="24"/>
        </w:rPr>
        <w:t xml:space="preserve">Заказчик: </w:t>
      </w:r>
      <w:r w:rsidRPr="003A4EE7">
        <w:rPr>
          <w:iCs/>
          <w:szCs w:val="24"/>
        </w:rPr>
        <w:t>ПАО «МРСК Центра».</w:t>
      </w:r>
    </w:p>
    <w:p w:rsidR="005122AD" w:rsidRPr="003A4EE7"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3A4EE7">
        <w:rPr>
          <w:iCs/>
          <w:szCs w:val="24"/>
        </w:rPr>
        <w:t>Предмет Конкурса:</w:t>
      </w:r>
      <w:bookmarkEnd w:id="39"/>
    </w:p>
    <w:p w:rsidR="00492FD1" w:rsidRPr="003A4EE7" w:rsidRDefault="00492FD1" w:rsidP="00492FD1">
      <w:pPr>
        <w:tabs>
          <w:tab w:val="num" w:pos="1620"/>
        </w:tabs>
        <w:autoSpaceDE w:val="0"/>
        <w:autoSpaceDN w:val="0"/>
        <w:adjustRightInd w:val="0"/>
        <w:ind w:firstLine="0"/>
        <w:rPr>
          <w:szCs w:val="24"/>
        </w:rPr>
      </w:pPr>
      <w:r w:rsidRPr="003A4EE7">
        <w:rPr>
          <w:b/>
          <w:szCs w:val="24"/>
          <w:u w:val="single"/>
        </w:rPr>
        <w:t>Лот №1:</w:t>
      </w:r>
      <w:r w:rsidRPr="003A4EE7">
        <w:rPr>
          <w:szCs w:val="24"/>
        </w:rPr>
        <w:t xml:space="preserve"> право заключения </w:t>
      </w:r>
      <w:r w:rsidR="003A4EE7" w:rsidRPr="003A4EE7">
        <w:rPr>
          <w:iCs/>
          <w:szCs w:val="24"/>
        </w:rPr>
        <w:t>Договора</w:t>
      </w:r>
      <w:r w:rsidR="003A4EE7" w:rsidRPr="003A4EE7">
        <w:rPr>
          <w:bCs/>
          <w:szCs w:val="24"/>
        </w:rPr>
        <w:t xml:space="preserve"> </w:t>
      </w:r>
      <w:r w:rsidR="003A4EE7" w:rsidRPr="003A4EE7">
        <w:rPr>
          <w:szCs w:val="24"/>
        </w:rPr>
        <w:t xml:space="preserve">на выполнение работ по ремонту зданий и сооружений </w:t>
      </w:r>
      <w:r w:rsidR="003A4EE7" w:rsidRPr="003A4EE7">
        <w:rPr>
          <w:snapToGrid w:val="0"/>
          <w:szCs w:val="24"/>
        </w:rPr>
        <w:t xml:space="preserve">для нужд ПАО «МРСК Центра» (филиала </w:t>
      </w:r>
      <w:r w:rsidR="003A4EE7" w:rsidRPr="003A4EE7">
        <w:rPr>
          <w:szCs w:val="24"/>
        </w:rPr>
        <w:t>«</w:t>
      </w:r>
      <w:proofErr w:type="spellStart"/>
      <w:r w:rsidR="000560B8">
        <w:rPr>
          <w:szCs w:val="24"/>
        </w:rPr>
        <w:t>Яр</w:t>
      </w:r>
      <w:r w:rsidR="003A4EE7" w:rsidRPr="003A4EE7">
        <w:rPr>
          <w:szCs w:val="24"/>
        </w:rPr>
        <w:t>энерго</w:t>
      </w:r>
      <w:proofErr w:type="spellEnd"/>
      <w:r w:rsidR="003A4EE7" w:rsidRPr="003A4EE7">
        <w:rPr>
          <w:szCs w:val="24"/>
        </w:rPr>
        <w:t>»)</w:t>
      </w:r>
      <w:r w:rsidRPr="003A4EE7">
        <w:rPr>
          <w:szCs w:val="24"/>
        </w:rPr>
        <w:t>.</w:t>
      </w:r>
    </w:p>
    <w:p w:rsidR="00492FD1" w:rsidRPr="003A4EE7" w:rsidRDefault="00492FD1" w:rsidP="00492FD1">
      <w:pPr>
        <w:tabs>
          <w:tab w:val="num" w:pos="1620"/>
        </w:tabs>
        <w:autoSpaceDE w:val="0"/>
        <w:autoSpaceDN w:val="0"/>
        <w:adjustRightInd w:val="0"/>
        <w:ind w:firstLine="0"/>
        <w:rPr>
          <w:szCs w:val="24"/>
        </w:rPr>
      </w:pPr>
      <w:r w:rsidRPr="003A4EE7">
        <w:rPr>
          <w:szCs w:val="24"/>
        </w:rPr>
        <w:t xml:space="preserve">Количество лотов: </w:t>
      </w:r>
      <w:r w:rsidRPr="003A4EE7">
        <w:rPr>
          <w:b/>
          <w:szCs w:val="24"/>
        </w:rPr>
        <w:t>1 (один)</w:t>
      </w:r>
      <w:r w:rsidRPr="003A4EE7">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3A4EE7">
        <w:rPr>
          <w:szCs w:val="24"/>
        </w:rPr>
        <w:t xml:space="preserve">Частичное </w:t>
      </w:r>
      <w:r w:rsidR="00B46E2F" w:rsidRPr="003A4EE7">
        <w:rPr>
          <w:szCs w:val="24"/>
        </w:rPr>
        <w:t>выполнение работ</w:t>
      </w:r>
      <w:r w:rsidRPr="003A4EE7">
        <w:rPr>
          <w:szCs w:val="24"/>
        </w:rPr>
        <w:t xml:space="preserve"> не допускается</w:t>
      </w:r>
      <w:r w:rsidRPr="00E71A48">
        <w:rPr>
          <w:szCs w:val="24"/>
        </w:rPr>
        <w:t>.</w:t>
      </w:r>
    </w:p>
    <w:p w:rsidR="00EE0F9F" w:rsidRPr="003A4EE7" w:rsidRDefault="005D731A" w:rsidP="00363FC9">
      <w:pPr>
        <w:numPr>
          <w:ilvl w:val="2"/>
          <w:numId w:val="12"/>
        </w:numPr>
        <w:tabs>
          <w:tab w:val="num" w:pos="1620"/>
        </w:tabs>
        <w:autoSpaceDE w:val="0"/>
        <w:autoSpaceDN w:val="0"/>
        <w:adjustRightInd w:val="0"/>
        <w:spacing w:after="120"/>
        <w:ind w:left="0" w:firstLine="539"/>
        <w:rPr>
          <w:szCs w:val="24"/>
        </w:rPr>
      </w:pPr>
      <w:bookmarkStart w:id="40"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0560B8" w:rsidRPr="000560B8">
        <w:rPr>
          <w:szCs w:val="24"/>
        </w:rPr>
        <w:t>01.03.2018г.-31.03.2019г</w:t>
      </w:r>
      <w:r w:rsidR="00C33ABA" w:rsidRPr="003A4EE7">
        <w:rPr>
          <w:szCs w:val="24"/>
        </w:rPr>
        <w:t>.</w:t>
      </w:r>
      <w:bookmarkEnd w:id="40"/>
    </w:p>
    <w:p w:rsidR="005D731A" w:rsidRPr="003A4EE7" w:rsidRDefault="00B46E2F" w:rsidP="00363FC9">
      <w:pPr>
        <w:numPr>
          <w:ilvl w:val="2"/>
          <w:numId w:val="12"/>
        </w:numPr>
        <w:tabs>
          <w:tab w:val="num" w:pos="1620"/>
        </w:tabs>
        <w:autoSpaceDE w:val="0"/>
        <w:autoSpaceDN w:val="0"/>
        <w:adjustRightInd w:val="0"/>
        <w:spacing w:after="120"/>
        <w:ind w:left="0" w:firstLine="539"/>
        <w:rPr>
          <w:szCs w:val="24"/>
        </w:rPr>
      </w:pPr>
      <w:bookmarkStart w:id="41" w:name="_Ref440361495"/>
      <w:r>
        <w:rPr>
          <w:szCs w:val="24"/>
        </w:rPr>
        <w:t>Выполнение работ</w:t>
      </w:r>
      <w:r w:rsidRPr="00366652">
        <w:rPr>
          <w:szCs w:val="24"/>
        </w:rPr>
        <w:t xml:space="preserve"> Участником будет осуществляться </w:t>
      </w:r>
      <w:r w:rsidRPr="003A4EE7">
        <w:rPr>
          <w:szCs w:val="24"/>
        </w:rPr>
        <w:t>на объектах, указанных в Приложении №1 настоящей Документации</w:t>
      </w:r>
      <w:r w:rsidRPr="00366652">
        <w:rPr>
          <w:szCs w:val="24"/>
        </w:rPr>
        <w:t>.</w:t>
      </w:r>
      <w:bookmarkEnd w:id="41"/>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22360B">
        <w:rPr>
          <w:iCs/>
          <w:szCs w:val="24"/>
        </w:rPr>
        <w:t xml:space="preserve">Форма и порядок оплаты: </w:t>
      </w:r>
      <w:r w:rsidRPr="002F4103">
        <w:rPr>
          <w:szCs w:val="24"/>
        </w:rPr>
        <w:t xml:space="preserve">безналичный расчет, в течение 30 (тридцати) </w:t>
      </w:r>
      <w:r w:rsidR="003A4EE7">
        <w:rPr>
          <w:szCs w:val="24"/>
        </w:rPr>
        <w:t>календарных</w:t>
      </w:r>
      <w:r w:rsidRPr="002F4103">
        <w:rPr>
          <w:szCs w:val="24"/>
        </w:rPr>
        <w:t xml:space="preserve"> дней с момента подписания</w:t>
      </w:r>
      <w:r>
        <w:rPr>
          <w:szCs w:val="24"/>
        </w:rPr>
        <w:t xml:space="preserve"> сторонами</w:t>
      </w:r>
      <w:r w:rsidRPr="002F4103">
        <w:rPr>
          <w:szCs w:val="24"/>
        </w:rPr>
        <w:t xml:space="preserve"> </w:t>
      </w:r>
      <w:r>
        <w:rPr>
          <w:szCs w:val="24"/>
        </w:rPr>
        <w:t>Акта приемки выполненных работ и предоставления счета-фактуры</w:t>
      </w:r>
      <w:r w:rsidRPr="002F4103">
        <w:rPr>
          <w:szCs w:val="24"/>
        </w:rPr>
        <w:t>.</w:t>
      </w:r>
      <w:bookmarkEnd w:id="42"/>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F73732">
        <w:rPr>
          <w:bCs/>
          <w:iCs/>
          <w:szCs w:val="24"/>
        </w:rPr>
        <w:fldChar w:fldCharType="begin"/>
      </w:r>
      <w:r w:rsidR="001C4C6B">
        <w:rPr>
          <w:bCs/>
          <w:iCs/>
          <w:szCs w:val="24"/>
        </w:rPr>
        <w:instrText xml:space="preserve"> REF _Ref442254056 \r \h </w:instrText>
      </w:r>
      <w:r w:rsidR="00F73732">
        <w:rPr>
          <w:bCs/>
          <w:iCs/>
          <w:szCs w:val="24"/>
        </w:rPr>
      </w:r>
      <w:r w:rsidR="00F73732">
        <w:rPr>
          <w:bCs/>
          <w:iCs/>
          <w:szCs w:val="24"/>
        </w:rPr>
        <w:fldChar w:fldCharType="separate"/>
      </w:r>
      <w:r w:rsidR="003A4EE7">
        <w:rPr>
          <w:bCs/>
          <w:iCs/>
          <w:szCs w:val="24"/>
        </w:rPr>
        <w:t>3</w:t>
      </w:r>
      <w:r w:rsidR="00F73732">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3A4EE7">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3A4EE7">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F73732">
        <w:rPr>
          <w:bCs/>
          <w:iCs/>
          <w:szCs w:val="24"/>
        </w:rPr>
        <w:fldChar w:fldCharType="begin"/>
      </w:r>
      <w:r w:rsidR="001C4C6B">
        <w:rPr>
          <w:bCs/>
          <w:iCs/>
          <w:szCs w:val="24"/>
        </w:rPr>
        <w:instrText xml:space="preserve"> REF _Ref440270602 \r \h </w:instrText>
      </w:r>
      <w:r w:rsidR="00F73732">
        <w:rPr>
          <w:bCs/>
          <w:iCs/>
          <w:szCs w:val="24"/>
        </w:rPr>
      </w:r>
      <w:r w:rsidR="00F73732">
        <w:rPr>
          <w:bCs/>
          <w:iCs/>
          <w:szCs w:val="24"/>
        </w:rPr>
        <w:fldChar w:fldCharType="separate"/>
      </w:r>
      <w:r w:rsidR="003A4EE7">
        <w:rPr>
          <w:bCs/>
          <w:iCs/>
          <w:szCs w:val="24"/>
        </w:rPr>
        <w:t>5</w:t>
      </w:r>
      <w:r w:rsidR="00F73732">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F73732">
        <w:rPr>
          <w:bCs/>
          <w:iCs/>
          <w:szCs w:val="24"/>
        </w:rPr>
        <w:fldChar w:fldCharType="begin"/>
      </w:r>
      <w:r>
        <w:rPr>
          <w:bCs/>
          <w:iCs/>
          <w:szCs w:val="24"/>
        </w:rPr>
        <w:instrText xml:space="preserve"> REF _Ref441564571 \r \h </w:instrText>
      </w:r>
      <w:r w:rsidR="00F73732">
        <w:rPr>
          <w:bCs/>
          <w:iCs/>
          <w:szCs w:val="24"/>
        </w:rPr>
      </w:r>
      <w:r w:rsidR="00F73732">
        <w:rPr>
          <w:bCs/>
          <w:iCs/>
          <w:szCs w:val="24"/>
        </w:rPr>
        <w:fldChar w:fldCharType="separate"/>
      </w:r>
      <w:r w:rsidR="003A4EE7">
        <w:rPr>
          <w:bCs/>
          <w:iCs/>
          <w:szCs w:val="24"/>
        </w:rPr>
        <w:t>1.1.5</w:t>
      </w:r>
      <w:r w:rsidR="00F73732">
        <w:rPr>
          <w:bCs/>
          <w:iCs/>
          <w:szCs w:val="24"/>
        </w:rPr>
        <w:fldChar w:fldCharType="end"/>
      </w:r>
      <w:r w:rsidRPr="000747AC">
        <w:rPr>
          <w:bCs/>
          <w:iCs/>
          <w:szCs w:val="24"/>
        </w:rPr>
        <w:t xml:space="preserve">, </w:t>
      </w:r>
      <w:r w:rsidR="00F73732">
        <w:rPr>
          <w:bCs/>
          <w:iCs/>
          <w:szCs w:val="24"/>
        </w:rPr>
        <w:fldChar w:fldCharType="begin"/>
      </w:r>
      <w:r w:rsidR="009914E9">
        <w:rPr>
          <w:bCs/>
          <w:iCs/>
          <w:szCs w:val="24"/>
        </w:rPr>
        <w:instrText xml:space="preserve"> REF _Ref440270663 \r \h </w:instrText>
      </w:r>
      <w:r w:rsidR="00F73732">
        <w:rPr>
          <w:bCs/>
          <w:iCs/>
          <w:szCs w:val="24"/>
        </w:rPr>
      </w:r>
      <w:r w:rsidR="00F73732">
        <w:rPr>
          <w:bCs/>
          <w:iCs/>
          <w:szCs w:val="24"/>
        </w:rPr>
        <w:fldChar w:fldCharType="separate"/>
      </w:r>
      <w:r w:rsidR="003A4EE7">
        <w:rPr>
          <w:bCs/>
          <w:iCs/>
          <w:szCs w:val="24"/>
        </w:rPr>
        <w:t>1.1.7</w:t>
      </w:r>
      <w:r w:rsidR="00F73732">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w:t>
      </w:r>
      <w:r w:rsidRPr="000747AC">
        <w:rPr>
          <w:bCs/>
          <w:iCs/>
          <w:szCs w:val="24"/>
        </w:rPr>
        <w:lastRenderedPageBreak/>
        <w:t>(Техническо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3A4EE7" w:rsidRPr="003A4EE7">
          <w:rPr>
            <w:bCs/>
            <w:iCs/>
            <w:szCs w:val="24"/>
          </w:rPr>
          <w:t>1.1.5</w:t>
        </w:r>
      </w:fldSimple>
      <w:r w:rsidRPr="0008171A">
        <w:rPr>
          <w:bCs/>
          <w:iCs/>
          <w:szCs w:val="24"/>
        </w:rPr>
        <w:t xml:space="preserve">, </w:t>
      </w:r>
      <w:fldSimple w:instr=" REF _Ref440270663 \r \h  \* MERGEFORMAT ">
        <w:r w:rsidR="003A4EE7" w:rsidRPr="003A4EE7">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3A4EE7" w:rsidRPr="003A4EE7">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3A4EE7" w:rsidRPr="003A4EE7">
          <w:rPr>
            <w:bCs/>
            <w:iCs/>
            <w:szCs w:val="24"/>
          </w:rPr>
          <w:t>1.1.7</w:t>
        </w:r>
      </w:fldSimple>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3A4EE7" w:rsidRPr="003A4EE7">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w:t>
      </w:r>
      <w:proofErr w:type="gramStart"/>
      <w:r w:rsidR="000D1809" w:rsidRPr="00796A96">
        <w:rPr>
          <w:szCs w:val="24"/>
        </w:rPr>
        <w:t>имеет правовой статус оферты и</w:t>
      </w:r>
      <w:proofErr w:type="gramEnd"/>
      <w:r w:rsidR="000D1809" w:rsidRPr="00796A96">
        <w:rPr>
          <w:szCs w:val="24"/>
        </w:rPr>
        <w:t xml:space="preserve">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fldSimple w:instr=" REF _Ref303693387 \r \h  \* MERGEFORMAT ">
        <w:r w:rsidR="003A4EE7" w:rsidRPr="003A4EE7">
          <w:rPr>
            <w:bCs/>
            <w:color w:val="000000"/>
            <w:szCs w:val="24"/>
          </w:rPr>
          <w:t>3.4.2</w:t>
        </w:r>
      </w:fldSimple>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fldSimple w:instr=" REF _Ref440272256 \r \h  \* MERGEFORMAT ">
        <w:r w:rsidR="003A4EE7" w:rsidRPr="003A4EE7">
          <w:rPr>
            <w:bCs/>
            <w:szCs w:val="24"/>
          </w:rPr>
          <w:t>5.14</w:t>
        </w:r>
      </w:fldSimple>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fldSimple w:instr=" REF _Ref462067305 \r \h  \* MERGEFORMAT ">
        <w:r w:rsidR="003A4EE7" w:rsidRPr="003A4EE7">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fldSimple w:instr=" REF _Ref86789831 \r \h  \* MERGEFORMAT ">
        <w:r w:rsidR="003A4EE7" w:rsidRPr="003A4EE7">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 xml:space="preserve">онкурса, в том числе касающиеся исполнения Организатором и Участниками своих обязательств, не </w:t>
      </w:r>
      <w:r w:rsidRPr="00965F46">
        <w:rPr>
          <w:bCs/>
          <w:szCs w:val="24"/>
        </w:rPr>
        <w:lastRenderedPageBreak/>
        <w:t>урегулированные в порядке, предусмотренном п.</w:t>
      </w:r>
      <w:fldSimple w:instr=" REF _Ref306190125 \r \h  \* MERGEFORMAT ">
        <w:r w:rsidR="003A4EE7" w:rsidRPr="003A4EE7">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w:t>
      </w:r>
      <w:proofErr w:type="gramStart"/>
      <w:r w:rsidRPr="00965F46">
        <w:rPr>
          <w:bCs/>
          <w:szCs w:val="24"/>
        </w:rPr>
        <w:t>отвечает и не имеет</w:t>
      </w:r>
      <w:proofErr w:type="gramEnd"/>
      <w:r w:rsidRPr="00965F46">
        <w:rPr>
          <w:bCs/>
          <w:szCs w:val="24"/>
        </w:rPr>
        <w:t xml:space="preserve">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F73732">
        <w:rPr>
          <w:szCs w:val="24"/>
        </w:rPr>
        <w:fldChar w:fldCharType="begin"/>
      </w:r>
      <w:r w:rsidR="00900BB1">
        <w:rPr>
          <w:szCs w:val="24"/>
        </w:rPr>
        <w:instrText xml:space="preserve"> REF  _Ref496258342 \h \n </w:instrText>
      </w:r>
      <w:r w:rsidR="00F73732">
        <w:rPr>
          <w:szCs w:val="24"/>
        </w:rPr>
      </w:r>
      <w:r w:rsidR="00F73732">
        <w:rPr>
          <w:szCs w:val="24"/>
        </w:rPr>
        <w:fldChar w:fldCharType="separate"/>
      </w:r>
      <w:r w:rsidR="003A4EE7">
        <w:rPr>
          <w:szCs w:val="24"/>
        </w:rPr>
        <w:t>3.5.1</w:t>
      </w:r>
      <w:r w:rsidR="00F73732">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w:t>
      </w:r>
      <w:proofErr w:type="spellStart"/>
      <w:r w:rsidR="002B1AA5" w:rsidRPr="00796A96">
        <w:rPr>
          <w:bCs/>
          <w:szCs w:val="24"/>
        </w:rPr>
        <w:t>аффилированных</w:t>
      </w:r>
      <w:proofErr w:type="spellEnd"/>
      <w:r w:rsidR="002B1AA5" w:rsidRPr="00796A96">
        <w:rPr>
          <w:bCs/>
          <w:szCs w:val="24"/>
        </w:rPr>
        <w:t xml:space="preserve"> между собой (понятие </w:t>
      </w:r>
      <w:proofErr w:type="spellStart"/>
      <w:r w:rsidR="002B1AA5" w:rsidRPr="00796A96">
        <w:rPr>
          <w:bCs/>
          <w:szCs w:val="24"/>
        </w:rPr>
        <w:t>аффилированного</w:t>
      </w:r>
      <w:proofErr w:type="spellEnd"/>
      <w:r w:rsidR="002B1AA5" w:rsidRPr="00796A96">
        <w:rPr>
          <w:bCs/>
          <w:szCs w:val="24"/>
        </w:rPr>
        <w:t xml:space="preserve">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w:t>
      </w:r>
      <w:proofErr w:type="spellStart"/>
      <w:r w:rsidR="00435F13" w:rsidRPr="00796A96">
        <w:rPr>
          <w:bCs/>
          <w:szCs w:val="24"/>
        </w:rPr>
        <w:t>аффилированными</w:t>
      </w:r>
      <w:proofErr w:type="spellEnd"/>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w:t>
      </w:r>
      <w:proofErr w:type="spellStart"/>
      <w:r w:rsidR="00572268" w:rsidRPr="00796A96">
        <w:rPr>
          <w:bCs/>
          <w:szCs w:val="24"/>
        </w:rPr>
        <w:t>аффилированные</w:t>
      </w:r>
      <w:proofErr w:type="spellEnd"/>
      <w:r w:rsidR="00572268" w:rsidRPr="00796A96">
        <w:rPr>
          <w:bCs/>
          <w:szCs w:val="24"/>
        </w:rPr>
        <w:t xml:space="preserve">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w:t>
      </w:r>
      <w:proofErr w:type="spellStart"/>
      <w:r w:rsidR="009C4EAF" w:rsidRPr="00796A96">
        <w:rPr>
          <w:bCs/>
          <w:szCs w:val="24"/>
        </w:rPr>
        <w:t>аффилированного</w:t>
      </w:r>
      <w:proofErr w:type="spellEnd"/>
      <w:r w:rsidR="009C4EAF" w:rsidRPr="00796A96">
        <w:rPr>
          <w:bCs/>
          <w:szCs w:val="24"/>
        </w:rPr>
        <w:t xml:space="preserve">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lastRenderedPageBreak/>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F73732">
        <w:rPr>
          <w:szCs w:val="24"/>
        </w:rPr>
        <w:fldChar w:fldCharType="begin"/>
      </w:r>
      <w:r w:rsidR="00364698">
        <w:rPr>
          <w:szCs w:val="24"/>
        </w:rPr>
        <w:instrText xml:space="preserve"> REF _Ref303323780 \r \h </w:instrText>
      </w:r>
      <w:r w:rsidR="00F73732">
        <w:rPr>
          <w:szCs w:val="24"/>
        </w:rPr>
      </w:r>
      <w:r w:rsidR="00F73732">
        <w:rPr>
          <w:szCs w:val="24"/>
        </w:rPr>
        <w:fldChar w:fldCharType="separate"/>
      </w:r>
      <w:r w:rsidR="003A4EE7">
        <w:rPr>
          <w:szCs w:val="24"/>
        </w:rPr>
        <w:t>1.1.4</w:t>
      </w:r>
      <w:r w:rsidR="00F73732">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F73732">
        <w:rPr>
          <w:szCs w:val="24"/>
        </w:rPr>
        <w:fldChar w:fldCharType="begin"/>
      </w:r>
      <w:r w:rsidR="00364698">
        <w:rPr>
          <w:szCs w:val="24"/>
        </w:rPr>
        <w:instrText xml:space="preserve"> REF _Ref441224325 \r \h </w:instrText>
      </w:r>
      <w:r w:rsidR="00F73732">
        <w:rPr>
          <w:szCs w:val="24"/>
        </w:rPr>
      </w:r>
      <w:r w:rsidR="00F73732">
        <w:rPr>
          <w:szCs w:val="24"/>
        </w:rPr>
        <w:fldChar w:fldCharType="separate"/>
      </w:r>
      <w:r w:rsidR="003A4EE7">
        <w:rPr>
          <w:szCs w:val="24"/>
        </w:rPr>
        <w:t>3.4</w:t>
      </w:r>
      <w:r w:rsidR="00F73732">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125FCE">
        <w:rPr>
          <w:b w:val="0"/>
          <w:sz w:val="24"/>
          <w:szCs w:val="24"/>
        </w:rPr>
        <w:t xml:space="preserve">Письмо о подаче оферты (подраздел </w:t>
      </w:r>
      <w:fldSimple w:instr=" REF _Ref55336310 \r \h  \* MERGEFORMAT ">
        <w:r w:rsidR="003A4EE7" w:rsidRPr="003A4EE7">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3A4EE7" w:rsidRPr="003A4EE7">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3A4EE7" w:rsidRPr="003A4EE7">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3A4EE7" w:rsidRPr="003A4EE7">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3A4EE7" w:rsidRPr="003A4EE7">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3A4EE7" w:rsidRPr="003A4EE7">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3E2E5E">
        <w:rPr>
          <w:szCs w:val="24"/>
        </w:rPr>
        <w:t xml:space="preserve">Обеспечение исполнения обязательств Участника в соответствии с подразделом </w:t>
      </w:r>
      <w:r w:rsidR="00F73732">
        <w:rPr>
          <w:szCs w:val="24"/>
        </w:rPr>
        <w:fldChar w:fldCharType="begin"/>
      </w:r>
      <w:r w:rsidR="00CB497B">
        <w:rPr>
          <w:szCs w:val="24"/>
        </w:rPr>
        <w:instrText xml:space="preserve"> REF _Ref441581076 \r \h </w:instrText>
      </w:r>
      <w:r w:rsidR="00F73732">
        <w:rPr>
          <w:szCs w:val="24"/>
        </w:rPr>
      </w:r>
      <w:r w:rsidR="00F73732">
        <w:rPr>
          <w:szCs w:val="24"/>
        </w:rPr>
        <w:fldChar w:fldCharType="separate"/>
      </w:r>
      <w:r w:rsidR="003A4EE7">
        <w:rPr>
          <w:szCs w:val="24"/>
        </w:rPr>
        <w:t>3.4.8</w:t>
      </w:r>
      <w:r w:rsidR="00F73732">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3E2E5E">
        <w:rPr>
          <w:szCs w:val="24"/>
        </w:rPr>
        <w:t xml:space="preserve">подал </w:t>
      </w:r>
      <w:r w:rsidR="00211593">
        <w:rPr>
          <w:szCs w:val="24"/>
        </w:rPr>
        <w:t>Заявку</w:t>
      </w:r>
      <w:r w:rsidRPr="003E2E5E">
        <w:rPr>
          <w:szCs w:val="24"/>
        </w:rPr>
        <w:t xml:space="preserve"> и по которым он был</w:t>
      </w:r>
      <w:proofErr w:type="gramEnd"/>
      <w:r w:rsidRPr="003E2E5E">
        <w:rPr>
          <w:szCs w:val="24"/>
        </w:rPr>
        <w:t xml:space="preserve"> признан Победителем.</w:t>
      </w:r>
      <w:bookmarkEnd w:id="152"/>
      <w:bookmarkEnd w:id="153"/>
      <w:bookmarkEnd w:id="154"/>
      <w:bookmarkEnd w:id="155"/>
      <w:bookmarkEnd w:id="156"/>
      <w:bookmarkEnd w:id="157"/>
      <w:bookmarkEnd w:id="158"/>
      <w:bookmarkEnd w:id="159"/>
    </w:p>
    <w:p w:rsidR="003E2E5E" w:rsidRPr="003E2E5E"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3E2E5E">
        <w:rPr>
          <w:szCs w:val="24"/>
        </w:rPr>
        <w:t xml:space="preserve">Оценка заявок (подраздел </w:t>
      </w:r>
      <w:r w:rsidR="00F73732">
        <w:rPr>
          <w:szCs w:val="24"/>
        </w:rPr>
        <w:fldChar w:fldCharType="begin"/>
      </w:r>
      <w:r w:rsidR="00364698">
        <w:rPr>
          <w:szCs w:val="24"/>
        </w:rPr>
        <w:instrText xml:space="preserve"> REF _Ref441224431 \r \h </w:instrText>
      </w:r>
      <w:r w:rsidR="00F73732">
        <w:rPr>
          <w:szCs w:val="24"/>
        </w:rPr>
      </w:r>
      <w:r w:rsidR="00F73732">
        <w:rPr>
          <w:szCs w:val="24"/>
        </w:rPr>
        <w:fldChar w:fldCharType="separate"/>
      </w:r>
      <w:r w:rsidR="003A4EE7">
        <w:rPr>
          <w:szCs w:val="24"/>
        </w:rPr>
        <w:t>3.9</w:t>
      </w:r>
      <w:r w:rsidR="00F73732">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F73732">
        <w:rPr>
          <w:szCs w:val="24"/>
        </w:rPr>
        <w:fldChar w:fldCharType="begin"/>
      </w:r>
      <w:r w:rsidR="00364698">
        <w:rPr>
          <w:szCs w:val="24"/>
        </w:rPr>
        <w:instrText xml:space="preserve"> REF _Ref441224447 \r \h </w:instrText>
      </w:r>
      <w:r w:rsidR="00F73732">
        <w:rPr>
          <w:szCs w:val="24"/>
        </w:rPr>
      </w:r>
      <w:r w:rsidR="00F73732">
        <w:rPr>
          <w:szCs w:val="24"/>
        </w:rPr>
        <w:fldChar w:fldCharType="separate"/>
      </w:r>
      <w:r w:rsidR="003A4EE7">
        <w:rPr>
          <w:szCs w:val="24"/>
        </w:rPr>
        <w:t>3.12</w:t>
      </w:r>
      <w:r w:rsidR="00F73732">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796A96">
        <w:rPr>
          <w:rFonts w:ascii="Times New Roman" w:hAnsi="Times New Roman"/>
          <w:sz w:val="24"/>
          <w:szCs w:val="24"/>
        </w:rPr>
        <w:lastRenderedPageBreak/>
        <w:t>ПРОЕКТ ДОГОВОРА</w:t>
      </w:r>
      <w:bookmarkEnd w:id="168"/>
      <w:bookmarkEnd w:id="169"/>
      <w:bookmarkEnd w:id="170"/>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796A96">
        <w:rPr>
          <w:rFonts w:ascii="Times New Roman" w:hAnsi="Times New Roman"/>
          <w:sz w:val="24"/>
          <w:szCs w:val="24"/>
        </w:rPr>
        <w:t xml:space="preserve"> </w:t>
      </w:r>
      <w:r w:rsidRPr="00796A96">
        <w:rPr>
          <w:rFonts w:ascii="Times New Roman" w:hAnsi="Times New Roman"/>
          <w:sz w:val="24"/>
          <w:szCs w:val="24"/>
        </w:rPr>
        <w:br/>
      </w:r>
      <w:bookmarkEnd w:id="175"/>
      <w:bookmarkEnd w:id="17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5D18F2">
        <w:rPr>
          <w:sz w:val="24"/>
          <w:szCs w:val="24"/>
        </w:rPr>
        <w:t>Проект договора</w:t>
      </w:r>
      <w:bookmarkEnd w:id="187"/>
      <w:bookmarkEnd w:id="188"/>
    </w:p>
    <w:p w:rsidR="005D18F2" w:rsidRPr="005D18F2"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5D18F2"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fldSimple w:instr=" REF _Ref440361531 \r \h  \* MERGEFORMAT ">
        <w:r w:rsidR="003A4EE7" w:rsidRPr="003A4EE7">
          <w:rPr>
            <w:b w:val="0"/>
            <w:sz w:val="24"/>
            <w:szCs w:val="24"/>
          </w:rPr>
          <w:t>5.6</w:t>
        </w:r>
      </w:fldSimple>
      <w:r w:rsidRPr="005D18F2">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5D18F2"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proofErr w:type="spellStart"/>
      <w:r w:rsidRPr="005D18F2">
        <w:rPr>
          <w:sz w:val="24"/>
          <w:szCs w:val="24"/>
        </w:rPr>
        <w:t>Антикоррупционная</w:t>
      </w:r>
      <w:proofErr w:type="spellEnd"/>
      <w:r w:rsidRPr="005D18F2">
        <w:rPr>
          <w:sz w:val="24"/>
          <w:szCs w:val="24"/>
        </w:rPr>
        <w:t xml:space="preserve"> оговорка, включаемая в проект договора</w:t>
      </w:r>
      <w:bookmarkEnd w:id="258"/>
      <w:bookmarkEnd w:id="259"/>
      <w:bookmarkEnd w:id="260"/>
    </w:p>
    <w:p w:rsidR="005D18F2" w:rsidRPr="005D18F2"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w:t>
      </w:r>
      <w:proofErr w:type="spellStart"/>
      <w:r w:rsidRPr="005D18F2">
        <w:rPr>
          <w:b w:val="0"/>
          <w:sz w:val="24"/>
          <w:szCs w:val="24"/>
        </w:rPr>
        <w:t>Антикоррупционная</w:t>
      </w:r>
      <w:proofErr w:type="spellEnd"/>
      <w:r w:rsidRPr="005D18F2">
        <w:rPr>
          <w:b w:val="0"/>
          <w:sz w:val="24"/>
          <w:szCs w:val="24"/>
        </w:rPr>
        <w:t xml:space="preserve"> оговорка (пункт. </w:t>
      </w:r>
      <w:fldSimple w:instr=" REF _Ref440270867 \r \h  \* MERGEFORMAT ">
        <w:r w:rsidR="003A4EE7" w:rsidRPr="003A4EE7">
          <w:rPr>
            <w:b w:val="0"/>
            <w:sz w:val="24"/>
            <w:szCs w:val="24"/>
          </w:rPr>
          <w:t>2.2.3</w:t>
        </w:r>
      </w:fldSimple>
      <w:r w:rsidRPr="005D18F2">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5D18F2"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w:t>
      </w:r>
      <w:proofErr w:type="spellStart"/>
      <w:r w:rsidRPr="005D18F2">
        <w:rPr>
          <w:b w:val="0"/>
          <w:sz w:val="24"/>
          <w:szCs w:val="24"/>
        </w:rPr>
        <w:t>Антикоррупционной</w:t>
      </w:r>
      <w:proofErr w:type="spellEnd"/>
      <w:r w:rsidRPr="005D18F2">
        <w:rPr>
          <w:b w:val="0"/>
          <w:sz w:val="24"/>
          <w:szCs w:val="24"/>
        </w:rPr>
        <w:t xml:space="preserve">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5D18F2"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5D18F2">
        <w:rPr>
          <w:b w:val="0"/>
          <w:sz w:val="24"/>
          <w:szCs w:val="24"/>
        </w:rPr>
        <w:t xml:space="preserve">Текст </w:t>
      </w:r>
      <w:proofErr w:type="spellStart"/>
      <w:r w:rsidRPr="005D18F2">
        <w:rPr>
          <w:b w:val="0"/>
          <w:sz w:val="24"/>
          <w:szCs w:val="24"/>
        </w:rPr>
        <w:t>Антикоррупционной</w:t>
      </w:r>
      <w:proofErr w:type="spellEnd"/>
      <w:r w:rsidRPr="005D18F2">
        <w:rPr>
          <w:b w:val="0"/>
          <w:sz w:val="24"/>
          <w:szCs w:val="24"/>
        </w:rPr>
        <w:t xml:space="preserve">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796F09">
        <w:rPr>
          <w:szCs w:val="24"/>
        </w:rPr>
        <w:t>Антикоррупционной</w:t>
      </w:r>
      <w:proofErr w:type="spellEnd"/>
      <w:r w:rsidRPr="00796F09">
        <w:rPr>
          <w:szCs w:val="24"/>
        </w:rPr>
        <w:t xml:space="preserve"> хартии российского бизнеса (свидетельство от 23.09.2014 № 496), включено в Реестр надежных партнеров, ведет </w:t>
      </w:r>
      <w:proofErr w:type="spellStart"/>
      <w:r w:rsidRPr="00796F09">
        <w:rPr>
          <w:szCs w:val="24"/>
        </w:rPr>
        <w:t>Антикоррупционную</w:t>
      </w:r>
      <w:proofErr w:type="spellEnd"/>
      <w:r w:rsidRPr="00796F09">
        <w:rPr>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w:t>
      </w:r>
      <w:proofErr w:type="spellStart"/>
      <w:r w:rsidRPr="00796F09">
        <w:rPr>
          <w:szCs w:val="24"/>
        </w:rPr>
        <w:t>антикоррупционные</w:t>
      </w:r>
      <w:proofErr w:type="spellEnd"/>
      <w:r w:rsidRPr="00796F09">
        <w:rPr>
          <w:szCs w:val="24"/>
        </w:rPr>
        <w:t xml:space="preserve">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 xml:space="preserve">Контрагент настоящим подтверждает, что он ознакомился с </w:t>
      </w:r>
      <w:proofErr w:type="spellStart"/>
      <w:r w:rsidRPr="00796F09">
        <w:rPr>
          <w:szCs w:val="24"/>
        </w:rPr>
        <w:t>Антикоррупционной</w:t>
      </w:r>
      <w:proofErr w:type="spellEnd"/>
      <w:r w:rsidRPr="00796F09">
        <w:rPr>
          <w:szCs w:val="24"/>
        </w:rPr>
        <w:t xml:space="preserve"> хартией российского бизнеса и </w:t>
      </w:r>
      <w:proofErr w:type="spellStart"/>
      <w:r w:rsidRPr="00796F09">
        <w:rPr>
          <w:szCs w:val="24"/>
        </w:rPr>
        <w:t>Антикоррупционной</w:t>
      </w:r>
      <w:proofErr w:type="spellEnd"/>
      <w:r w:rsidRPr="00796F09">
        <w:rPr>
          <w:szCs w:val="24"/>
        </w:rPr>
        <w:t xml:space="preserve"> политикой ПАО «</w:t>
      </w:r>
      <w:proofErr w:type="spellStart"/>
      <w:r w:rsidRPr="00796F09">
        <w:rPr>
          <w:szCs w:val="24"/>
        </w:rPr>
        <w:t>Россети</w:t>
      </w:r>
      <w:proofErr w:type="spellEnd"/>
      <w:r w:rsidRPr="00796F09">
        <w:rPr>
          <w:szCs w:val="24"/>
        </w:rPr>
        <w:t>» и ПАО «МРСК Центра» (представлены в разделе «</w:t>
      </w:r>
      <w:proofErr w:type="spellStart"/>
      <w:r w:rsidRPr="00796F09">
        <w:rPr>
          <w:szCs w:val="24"/>
        </w:rPr>
        <w:t>Антикоррупционная</w:t>
      </w:r>
      <w:proofErr w:type="spellEnd"/>
      <w:r w:rsidRPr="00796F09">
        <w:rPr>
          <w:szCs w:val="24"/>
        </w:rPr>
        <w:t xml:space="preserve"> политика» на официальных сайтах:</w:t>
      </w:r>
      <w:proofErr w:type="gramEnd"/>
      <w:r w:rsidRPr="00796F09">
        <w:rPr>
          <w:szCs w:val="24"/>
        </w:rPr>
        <w:t xml:space="preserve"> </w:t>
      </w:r>
      <w:proofErr w:type="gramStart"/>
      <w:r w:rsidRPr="00796F09">
        <w:rPr>
          <w:szCs w:val="24"/>
        </w:rPr>
        <w:t>ПАО «</w:t>
      </w:r>
      <w:proofErr w:type="spellStart"/>
      <w:r w:rsidRPr="00796F09">
        <w:rPr>
          <w:szCs w:val="24"/>
        </w:rPr>
        <w:t>Россети</w:t>
      </w:r>
      <w:proofErr w:type="spellEnd"/>
      <w:r w:rsidRPr="00796F09">
        <w:rPr>
          <w:szCs w:val="24"/>
        </w:rPr>
        <w:t xml:space="preserve">»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xml:space="preserve">), - полностью принимает положения </w:t>
      </w:r>
      <w:proofErr w:type="spellStart"/>
      <w:r w:rsidRPr="00796F09">
        <w:rPr>
          <w:szCs w:val="24"/>
        </w:rPr>
        <w:t>Антикоррупционной</w:t>
      </w:r>
      <w:proofErr w:type="spellEnd"/>
      <w:r w:rsidRPr="00796F09">
        <w:rPr>
          <w:szCs w:val="24"/>
        </w:rPr>
        <w:t xml:space="preserve">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требований как со своей стороны, так и со стороны </w:t>
      </w:r>
      <w:proofErr w:type="spellStart"/>
      <w:r w:rsidRPr="00796F09">
        <w:rPr>
          <w:szCs w:val="24"/>
        </w:rPr>
        <w:t>аффилированных</w:t>
      </w:r>
      <w:proofErr w:type="spellEnd"/>
      <w:r w:rsidRPr="00796F09">
        <w:rPr>
          <w:szCs w:val="24"/>
        </w:rPr>
        <w:t xml:space="preserve"> с ним физических и юридических лиц, действующих по настоящему</w:t>
      </w:r>
      <w:proofErr w:type="gramEnd"/>
      <w:r w:rsidRPr="00796F09">
        <w:rPr>
          <w:szCs w:val="24"/>
        </w:rPr>
        <w:t xml:space="preserve">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w:t>
      </w:r>
      <w:proofErr w:type="gramStart"/>
      <w:r w:rsidRPr="00796F09">
        <w:rPr>
          <w:szCs w:val="24"/>
        </w:rPr>
        <w:t xml:space="preserve">При исполнении своих обязательств по настоящему Договору Стороны, их </w:t>
      </w:r>
      <w:proofErr w:type="spellStart"/>
      <w:r w:rsidRPr="00796F09">
        <w:rPr>
          <w:szCs w:val="24"/>
        </w:rPr>
        <w:t>аффилированные</w:t>
      </w:r>
      <w:proofErr w:type="spellEnd"/>
      <w:r w:rsidRPr="00796F09">
        <w:rPr>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796F09">
        <w:rPr>
          <w:szCs w:val="24"/>
        </w:rPr>
        <w:t>Антикоррупционной</w:t>
      </w:r>
      <w:proofErr w:type="spellEnd"/>
      <w:r w:rsidRPr="00796F09">
        <w:rPr>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796F09">
        <w:rPr>
          <w:szCs w:val="24"/>
        </w:rPr>
        <w:t>Антикоррупционной</w:t>
      </w:r>
      <w:proofErr w:type="spellEnd"/>
      <w:r w:rsidRPr="00796F09">
        <w:rPr>
          <w:szCs w:val="24"/>
        </w:rPr>
        <w:t xml:space="preserve"> оговорки любой из Сторон, </w:t>
      </w:r>
      <w:proofErr w:type="spellStart"/>
      <w:r w:rsidRPr="00796F09">
        <w:rPr>
          <w:szCs w:val="24"/>
        </w:rPr>
        <w:t>аффилированными</w:t>
      </w:r>
      <w:proofErr w:type="spellEnd"/>
      <w:r w:rsidRPr="00796F09">
        <w:rPr>
          <w:szCs w:val="24"/>
        </w:rPr>
        <w:t xml:space="preserve">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w:t>
      </w:r>
      <w:proofErr w:type="spellStart"/>
      <w:r w:rsidRPr="00796F09">
        <w:rPr>
          <w:szCs w:val="24"/>
        </w:rPr>
        <w:t>Антикоррупционной</w:t>
      </w:r>
      <w:proofErr w:type="spellEnd"/>
      <w:r w:rsidRPr="00796F09">
        <w:rPr>
          <w:szCs w:val="24"/>
        </w:rPr>
        <w:t xml:space="preserve"> политики, предусмотренных пунктами 1, 2 </w:t>
      </w:r>
      <w:proofErr w:type="spellStart"/>
      <w:r w:rsidRPr="00796F09">
        <w:rPr>
          <w:spacing w:val="-2"/>
          <w:szCs w:val="24"/>
        </w:rPr>
        <w:t>Антикоррупционной</w:t>
      </w:r>
      <w:proofErr w:type="spellEnd"/>
      <w:r w:rsidRPr="00796F09">
        <w:rPr>
          <w:spacing w:val="-2"/>
          <w:szCs w:val="24"/>
        </w:rPr>
        <w:t xml:space="preserve"> оговорки, и обязательств воздерживаться от запрещенных</w:t>
      </w:r>
      <w:r w:rsidRPr="00796F09">
        <w:rPr>
          <w:szCs w:val="24"/>
        </w:rPr>
        <w:t xml:space="preserve"> в пункте 3 </w:t>
      </w:r>
      <w:proofErr w:type="spellStart"/>
      <w:r w:rsidRPr="00796F09">
        <w:rPr>
          <w:szCs w:val="24"/>
        </w:rPr>
        <w:t>Антикоррупционной</w:t>
      </w:r>
      <w:proofErr w:type="spellEnd"/>
      <w:r w:rsidRPr="00796F09">
        <w:rPr>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045E78">
        <w:rPr>
          <w:sz w:val="24"/>
          <w:szCs w:val="24"/>
        </w:rPr>
        <w:lastRenderedPageBreak/>
        <w:t>Дополнительные условия, включаемые в проект договора</w:t>
      </w:r>
      <w:bookmarkEnd w:id="328"/>
      <w:bookmarkEnd w:id="329"/>
      <w:bookmarkEnd w:id="330"/>
    </w:p>
    <w:p w:rsidR="00E14E11" w:rsidRPr="00045E78"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fldSimple w:instr=" REF _Ref469470272 \r \h  \* MERGEFORMAT ">
        <w:r w:rsidR="003A4EE7" w:rsidRPr="003A4EE7">
          <w:rPr>
            <w:b w:val="0"/>
            <w:sz w:val="24"/>
            <w:szCs w:val="24"/>
          </w:rPr>
          <w:t>2.3.3</w:t>
        </w:r>
      </w:fldSimple>
      <w:r w:rsidRPr="00045E78">
        <w:rPr>
          <w:b w:val="0"/>
          <w:sz w:val="24"/>
          <w:szCs w:val="24"/>
        </w:rPr>
        <w:t>).</w:t>
      </w:r>
      <w:bookmarkEnd w:id="331"/>
      <w:bookmarkEnd w:id="332"/>
      <w:bookmarkEnd w:id="333"/>
      <w:bookmarkEnd w:id="334"/>
    </w:p>
    <w:p w:rsidR="00E14E11" w:rsidRPr="00045E78"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045E78"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045E78">
        <w:rPr>
          <w:b w:val="0"/>
          <w:sz w:val="24"/>
          <w:szCs w:val="24"/>
        </w:rPr>
        <w:t>Дополнительные условия:</w:t>
      </w:r>
      <w:bookmarkEnd w:id="339"/>
      <w:bookmarkEnd w:id="340"/>
      <w:bookmarkEnd w:id="341"/>
      <w:bookmarkEnd w:id="342"/>
      <w:bookmarkEnd w:id="343"/>
    </w:p>
    <w:p w:rsidR="00E14E11" w:rsidRPr="00045E78"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4"/>
      <w:bookmarkEnd w:id="345"/>
      <w:bookmarkEnd w:id="346"/>
      <w:bookmarkEnd w:id="347"/>
    </w:p>
    <w:p w:rsidR="00E14E11" w:rsidRPr="00045E78"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045E78"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roofErr w:type="gramEnd"/>
    </w:p>
    <w:p w:rsidR="00E14E11" w:rsidRPr="00045E78"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796A96">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3A4EE7" w:rsidRPr="003A4EE7">
          <w:rPr>
            <w:szCs w:val="24"/>
          </w:rPr>
          <w:t>3.2</w:t>
        </w:r>
      </w:fldSimple>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3A4EE7" w:rsidRPr="003A4EE7">
          <w:rPr>
            <w:szCs w:val="24"/>
          </w:rPr>
          <w:t>3.2.1</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3A4EE7" w:rsidRPr="003A4EE7">
          <w:rPr>
            <w:szCs w:val="24"/>
          </w:rPr>
          <w:t>3.4</w:t>
        </w:r>
      </w:fldSimple>
      <w:r w:rsidR="0081430D" w:rsidRPr="00796A96">
        <w:rPr>
          <w:szCs w:val="24"/>
        </w:rPr>
        <w:t xml:space="preserve">- </w:t>
      </w:r>
      <w:fldSimple w:instr=" REF _Ref306190495 \r \h  \* MERGEFORMAT ">
        <w:r w:rsidR="003A4EE7" w:rsidRPr="003A4EE7">
          <w:rPr>
            <w:szCs w:val="24"/>
          </w:rPr>
          <w:t>3.5</w:t>
        </w:r>
      </w:fldSimple>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3A4EE7" w:rsidRPr="003A4EE7">
          <w:rPr>
            <w:szCs w:val="24"/>
          </w:rPr>
          <w:t>3.6</w:t>
        </w:r>
      </w:fldSimple>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3A4EE7" w:rsidRPr="003A4EE7">
          <w:rPr>
            <w:szCs w:val="24"/>
          </w:rPr>
          <w:t>3.7</w:t>
        </w:r>
      </w:fldSimple>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3A4EE7" w:rsidRPr="003A4EE7">
          <w:rPr>
            <w:szCs w:val="24"/>
          </w:rPr>
          <w:t>3.8</w:t>
        </w:r>
      </w:fldSimple>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3A4EE7" w:rsidRPr="003A4EE7">
          <w:rPr>
            <w:szCs w:val="24"/>
          </w:rPr>
          <w:t>3.9</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3A4EE7" w:rsidRPr="003A4EE7">
          <w:rPr>
            <w:szCs w:val="24"/>
          </w:rPr>
          <w:t>3.10</w:t>
        </w:r>
      </w:fldSimple>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3A4EE7" w:rsidRPr="003A4EE7">
          <w:rPr>
            <w:szCs w:val="24"/>
          </w:rPr>
          <w:t>3.12</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fldSimple w:instr=" REF _Ref303251044 \r \h  \* MERGEFORMAT ">
        <w:r w:rsidR="003A4EE7" w:rsidRPr="003A4EE7">
          <w:rPr>
            <w:szCs w:val="24"/>
          </w:rPr>
          <w:t>3.13</w:t>
        </w:r>
      </w:fldSimple>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3A4EE7" w:rsidRPr="003A4EE7">
          <w:rPr>
            <w:szCs w:val="24"/>
          </w:rPr>
          <w:t>3.14</w:t>
        </w:r>
      </w:fldSimple>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3A4EE7" w:rsidRPr="003A4EE7">
          <w:rPr>
            <w:szCs w:val="24"/>
          </w:rPr>
          <w:t>3.15</w:t>
        </w:r>
      </w:fldSimple>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9"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fldSimple w:instr=" REF _Ref303251086 \r \h  \* MERGEFORMAT ">
        <w:r w:rsidR="003A4EE7" w:rsidRPr="003A4EE7">
          <w:rPr>
            <w:szCs w:val="24"/>
          </w:rPr>
          <w:t>3.17</w:t>
        </w:r>
      </w:fldSimple>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9"/>
      <w:r w:rsidR="00C901E1" w:rsidRPr="00796A96">
        <w:rPr>
          <w:szCs w:val="24"/>
        </w:rPr>
        <w:t xml:space="preserve"> (п.</w:t>
      </w:r>
      <w:fldSimple w:instr=" REF _Ref306191812 \r \h  \* MERGEFORMAT ">
        <w:r w:rsidR="003A4EE7" w:rsidRPr="003A4EE7">
          <w:rPr>
            <w:szCs w:val="24"/>
          </w:rPr>
          <w:t>3.18</w:t>
        </w:r>
      </w:fldSimple>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F73732">
        <w:rPr>
          <w:szCs w:val="24"/>
        </w:rPr>
        <w:fldChar w:fldCharType="begin"/>
      </w:r>
      <w:r w:rsidR="00233CE1">
        <w:rPr>
          <w:szCs w:val="24"/>
        </w:rPr>
        <w:instrText xml:space="preserve"> REF _Ref441571244 \r \h </w:instrText>
      </w:r>
      <w:r w:rsidR="00F73732">
        <w:rPr>
          <w:szCs w:val="24"/>
        </w:rPr>
      </w:r>
      <w:r w:rsidR="00F73732">
        <w:rPr>
          <w:szCs w:val="24"/>
        </w:rPr>
        <w:fldChar w:fldCharType="separate"/>
      </w:r>
      <w:r w:rsidR="003A4EE7">
        <w:rPr>
          <w:szCs w:val="24"/>
        </w:rPr>
        <w:t>1.1.1</w:t>
      </w:r>
      <w:r w:rsidR="00F73732">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08171A">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08171A">
        <w:rPr>
          <w:bCs/>
          <w:sz w:val="24"/>
          <w:szCs w:val="24"/>
        </w:rPr>
        <w:t xml:space="preserve"> и Конкурсной документации</w:t>
      </w:r>
      <w:bookmarkEnd w:id="808"/>
      <w:bookmarkEnd w:id="809"/>
    </w:p>
    <w:p w:rsidR="000D1809" w:rsidRPr="00796A96" w:rsidRDefault="000D1809" w:rsidP="00363FC9">
      <w:pPr>
        <w:pStyle w:val="Times12"/>
        <w:numPr>
          <w:ilvl w:val="2"/>
          <w:numId w:val="9"/>
        </w:numPr>
        <w:spacing w:after="120"/>
        <w:ind w:left="0" w:firstLine="567"/>
        <w:rPr>
          <w:szCs w:val="24"/>
        </w:rPr>
      </w:pPr>
      <w:bookmarkStart w:id="810"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10"/>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F73732">
        <w:rPr>
          <w:szCs w:val="24"/>
        </w:rPr>
        <w:fldChar w:fldCharType="begin"/>
      </w:r>
      <w:r w:rsidR="00233CE1">
        <w:rPr>
          <w:szCs w:val="24"/>
        </w:rPr>
        <w:instrText xml:space="preserve"> REF _Ref441571244 \r \h </w:instrText>
      </w:r>
      <w:r w:rsidR="00F73732">
        <w:rPr>
          <w:szCs w:val="24"/>
        </w:rPr>
      </w:r>
      <w:r w:rsidR="00F73732">
        <w:rPr>
          <w:szCs w:val="24"/>
        </w:rPr>
        <w:fldChar w:fldCharType="separate"/>
      </w:r>
      <w:r w:rsidR="003A4EE7">
        <w:rPr>
          <w:szCs w:val="24"/>
        </w:rPr>
        <w:t>1.1.1</w:t>
      </w:r>
      <w:r w:rsidR="00F73732">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 xml:space="preserve">Иные публикации не </w:t>
      </w:r>
      <w:proofErr w:type="gramStart"/>
      <w:r w:rsidRPr="00796A96">
        <w:rPr>
          <w:szCs w:val="24"/>
        </w:rPr>
        <w:t>являются официальными и не влекут</w:t>
      </w:r>
      <w:proofErr w:type="gramEnd"/>
      <w:r w:rsidRPr="00796A96">
        <w:rPr>
          <w:szCs w:val="24"/>
        </w:rPr>
        <w:t xml:space="preserve">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796A96"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796A96">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112895"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w:t>
      </w:r>
      <w:r w:rsidR="00764388" w:rsidRPr="003A4EE7">
        <w:rPr>
          <w:bCs w:val="0"/>
          <w:szCs w:val="24"/>
        </w:rPr>
        <w:t>предприниматель)</w:t>
      </w:r>
      <w:r w:rsidR="003A4EE7" w:rsidRPr="003A4EE7">
        <w:rPr>
          <w:szCs w:val="24"/>
        </w:rPr>
        <w:t>, являющееся субъектом малого и среднего предпринимательства</w:t>
      </w:r>
      <w:r w:rsidR="00764388" w:rsidRPr="003A4EE7">
        <w:rPr>
          <w:bCs w:val="0"/>
          <w:szCs w:val="24"/>
        </w:rPr>
        <w:t xml:space="preserve">. Дополнительные требования к </w:t>
      </w:r>
      <w:r w:rsidR="00B46E2F" w:rsidRPr="003A4EE7">
        <w:rPr>
          <w:bCs w:val="0"/>
          <w:szCs w:val="24"/>
        </w:rPr>
        <w:t>субподрядчикам</w:t>
      </w:r>
      <w:r w:rsidR="00764388" w:rsidRPr="003A4EE7">
        <w:rPr>
          <w:bCs w:val="0"/>
          <w:szCs w:val="24"/>
        </w:rPr>
        <w:t xml:space="preserve"> и порядку подтверждения их соответствия установленным</w:t>
      </w:r>
      <w:r w:rsidR="00764388" w:rsidRPr="00112895">
        <w:rPr>
          <w:bCs w:val="0"/>
          <w:szCs w:val="24"/>
        </w:rPr>
        <w:t xml:space="preserve"> требованиям приведены в пункте</w:t>
      </w:r>
      <w:r w:rsidRPr="00112895">
        <w:rPr>
          <w:szCs w:val="24"/>
        </w:rPr>
        <w:t xml:space="preserve"> </w:t>
      </w:r>
      <w:fldSimple w:instr=" REF _Ref306192015 \r \h  \* MERGEFORMAT ">
        <w:r w:rsidR="003A4EE7" w:rsidRPr="003A4EE7">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F73732">
        <w:rPr>
          <w:szCs w:val="24"/>
        </w:rPr>
        <w:fldChar w:fldCharType="begin"/>
      </w:r>
      <w:r w:rsidR="00050BB7">
        <w:rPr>
          <w:szCs w:val="24"/>
        </w:rPr>
        <w:instrText xml:space="preserve"> REF _Ref442253730 \r \h </w:instrText>
      </w:r>
      <w:r w:rsidR="00F73732">
        <w:rPr>
          <w:szCs w:val="24"/>
        </w:rPr>
      </w:r>
      <w:r w:rsidR="00F73732">
        <w:rPr>
          <w:szCs w:val="24"/>
        </w:rPr>
        <w:fldChar w:fldCharType="separate"/>
      </w:r>
      <w:r w:rsidR="003A4EE7">
        <w:rPr>
          <w:szCs w:val="24"/>
        </w:rPr>
        <w:t>3.3.4</w:t>
      </w:r>
      <w:r w:rsidR="00F73732">
        <w:rPr>
          <w:szCs w:val="24"/>
        </w:rPr>
        <w:fldChar w:fldCharType="end"/>
      </w:r>
      <w:r w:rsidR="003C49D0" w:rsidRPr="00112895">
        <w:rPr>
          <w:szCs w:val="24"/>
        </w:rPr>
        <w:t>.</w:t>
      </w:r>
      <w:r w:rsidR="008F2219" w:rsidRPr="00112895">
        <w:rPr>
          <w:szCs w:val="24"/>
        </w:rPr>
        <w:t xml:space="preserve"> </w:t>
      </w:r>
      <w:bookmarkEnd w:id="84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8"/>
      <w:proofErr w:type="gramEnd"/>
    </w:p>
    <w:p w:rsidR="000D1809" w:rsidRPr="00112895" w:rsidRDefault="000D1809" w:rsidP="00363FC9">
      <w:pPr>
        <w:pStyle w:val="Times12"/>
        <w:numPr>
          <w:ilvl w:val="3"/>
          <w:numId w:val="9"/>
        </w:numPr>
        <w:spacing w:after="120"/>
        <w:ind w:left="0" w:firstLine="540"/>
        <w:rPr>
          <w:szCs w:val="24"/>
        </w:rPr>
      </w:pPr>
      <w:bookmarkStart w:id="85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9"/>
      <w:r w:rsidRPr="00112895">
        <w:rPr>
          <w:szCs w:val="24"/>
        </w:rPr>
        <w:t>:</w:t>
      </w:r>
      <w:bookmarkEnd w:id="85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112895">
        <w:rPr>
          <w:bCs/>
          <w:color w:val="000000"/>
          <w:szCs w:val="24"/>
        </w:rPr>
        <w:t xml:space="preserve">должен </w:t>
      </w:r>
      <w:bookmarkStart w:id="85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53"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53"/>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4"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fldSimple w:instr=" REF _Ref303323780 \r \h  \* MERGEFORMAT ">
        <w:r w:rsidR="003A4EE7" w:rsidRPr="003A4EE7">
          <w:rPr>
            <w:szCs w:val="24"/>
          </w:rPr>
          <w:t>1.1.4</w:t>
        </w:r>
      </w:fldSimple>
      <w:r w:rsidRPr="0076530B">
        <w:rPr>
          <w:szCs w:val="24"/>
        </w:rPr>
        <w:t xml:space="preserve"> и разделе </w:t>
      </w:r>
      <w:fldSimple w:instr=" REF _Ref441488179 \r \h  \* MERGEFORMAT ">
        <w:r w:rsidR="003A4EE7">
          <w:t>4</w:t>
        </w:r>
      </w:fldSimple>
      <w:r w:rsidRPr="0076530B">
        <w:rPr>
          <w:szCs w:val="24"/>
        </w:rPr>
        <w:t>, в соответствии с требованиями законодательства Российской Федерации);</w:t>
      </w:r>
      <w:bookmarkEnd w:id="854"/>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5"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55"/>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w:t>
      </w:r>
      <w:proofErr w:type="spellStart"/>
      <w:r w:rsidRPr="0076530B">
        <w:rPr>
          <w:rFonts w:ascii="Times New Roman" w:hAnsi="Times New Roman"/>
          <w:sz w:val="24"/>
          <w:szCs w:val="24"/>
        </w:rPr>
        <w:t>саморегулируемой</w:t>
      </w:r>
      <w:proofErr w:type="spellEnd"/>
      <w:r w:rsidRPr="0076530B">
        <w:rPr>
          <w:rFonts w:ascii="Times New Roman" w:hAnsi="Times New Roman"/>
          <w:sz w:val="24"/>
          <w:szCs w:val="24"/>
        </w:rPr>
        <w:t xml:space="preserve">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proofErr w:type="spellStart"/>
      <w:r w:rsidRPr="0076530B">
        <w:rPr>
          <w:rFonts w:ascii="Times New Roman" w:hAnsi="Times New Roman"/>
          <w:sz w:val="24"/>
          <w:szCs w:val="24"/>
        </w:rPr>
        <w:t>саморегулируемая</w:t>
      </w:r>
      <w:proofErr w:type="spellEnd"/>
      <w:r w:rsidRPr="0076530B">
        <w:rPr>
          <w:rFonts w:ascii="Times New Roman" w:hAnsi="Times New Roman"/>
          <w:sz w:val="24"/>
          <w:szCs w:val="24"/>
        </w:rPr>
        <w:t xml:space="preserve">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76530B">
        <w:rPr>
          <w:color w:val="000000"/>
          <w:szCs w:val="24"/>
        </w:rPr>
        <w:lastRenderedPageBreak/>
        <w:t>оказываемым услугам/работам (в т.ч.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3A4EE7" w:rsidRPr="003A4EE7" w:rsidRDefault="003A4EE7" w:rsidP="003A4EE7">
      <w:pPr>
        <w:widowControl/>
        <w:numPr>
          <w:ilvl w:val="0"/>
          <w:numId w:val="28"/>
        </w:numPr>
        <w:spacing w:line="264" w:lineRule="auto"/>
        <w:ind w:left="1134" w:hanging="567"/>
        <w:rPr>
          <w:szCs w:val="24"/>
        </w:rPr>
      </w:pPr>
      <w:r w:rsidRPr="003A4EE7">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w:t>
      </w:r>
      <w:proofErr w:type="spellStart"/>
      <w:r w:rsidRPr="0008171A">
        <w:rPr>
          <w:szCs w:val="24"/>
        </w:rPr>
        <w:t>й</w:t>
      </w:r>
      <w:proofErr w:type="spellEnd"/>
      <w:r w:rsidRPr="0008171A">
        <w:rPr>
          <w:szCs w:val="24"/>
        </w:rPr>
        <w:t>),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их) задания(</w:t>
      </w:r>
      <w:proofErr w:type="spellStart"/>
      <w:r w:rsidRPr="0008171A">
        <w:rPr>
          <w:szCs w:val="24"/>
        </w:rPr>
        <w:t>й</w:t>
      </w:r>
      <w:proofErr w:type="spellEnd"/>
      <w:r w:rsidRPr="0008171A">
        <w:rPr>
          <w:szCs w:val="24"/>
        </w:rPr>
        <w:t xml:space="preserve">)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w:t>
      </w:r>
      <w:proofErr w:type="spellStart"/>
      <w:r w:rsidRPr="0008171A">
        <w:rPr>
          <w:szCs w:val="24"/>
        </w:rPr>
        <w:t>аффилированного</w:t>
      </w:r>
      <w:proofErr w:type="spellEnd"/>
      <w:r w:rsidRPr="0008171A">
        <w:rPr>
          <w:szCs w:val="24"/>
        </w:rPr>
        <w:t xml:space="preserve"> с Участником предприятия (дочернего либо предприятия-учредителя, акционера), при условии, что </w:t>
      </w:r>
      <w:proofErr w:type="spellStart"/>
      <w:r w:rsidRPr="0008171A">
        <w:rPr>
          <w:szCs w:val="24"/>
        </w:rPr>
        <w:t>аффилированное</w:t>
      </w:r>
      <w:proofErr w:type="spellEnd"/>
      <w:r w:rsidRPr="0008171A">
        <w:rPr>
          <w:szCs w:val="24"/>
        </w:rPr>
        <w:t xml:space="preserve">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w:t>
      </w:r>
      <w:proofErr w:type="spellStart"/>
      <w:r w:rsidRPr="0008171A">
        <w:rPr>
          <w:szCs w:val="24"/>
        </w:rPr>
        <w:t>аффилированным</w:t>
      </w:r>
      <w:proofErr w:type="spellEnd"/>
      <w:r w:rsidRPr="0008171A">
        <w:rPr>
          <w:szCs w:val="24"/>
        </w:rPr>
        <w:t xml:space="preserve">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6" w:name="_Ref86827631"/>
      <w:bookmarkStart w:id="857" w:name="_Toc90385072"/>
      <w:bookmarkStart w:id="858" w:name="_Toc98251727"/>
      <w:bookmarkStart w:id="859" w:name="_Toc298234671"/>
      <w:bookmarkStart w:id="860" w:name="_Toc255985671"/>
      <w:bookmarkStart w:id="861" w:name="_Toc441503243"/>
      <w:bookmarkStart w:id="862" w:name="_Toc441572034"/>
      <w:bookmarkStart w:id="863" w:name="_Toc441575126"/>
      <w:bookmarkStart w:id="864" w:name="_Toc442434787"/>
      <w:bookmarkStart w:id="865" w:name="_Toc442435626"/>
      <w:bookmarkStart w:id="866" w:name="_Toc462044746"/>
      <w:bookmarkStart w:id="867" w:name="_Toc462068449"/>
      <w:bookmarkStart w:id="868" w:name="_Toc463514139"/>
      <w:bookmarkStart w:id="869" w:name="_Toc469480355"/>
      <w:bookmarkStart w:id="870" w:name="_Toc471823145"/>
      <w:r w:rsidRPr="0008171A">
        <w:rPr>
          <w:sz w:val="24"/>
          <w:szCs w:val="24"/>
        </w:rPr>
        <w:t>Требования к документам, подтверждающим соответствие Участника установленным требованиям</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0D1809" w:rsidRPr="0008171A" w:rsidRDefault="00D85D2C" w:rsidP="00363FC9">
      <w:pPr>
        <w:pStyle w:val="Times12"/>
        <w:numPr>
          <w:ilvl w:val="3"/>
          <w:numId w:val="9"/>
        </w:numPr>
        <w:spacing w:after="120"/>
        <w:ind w:left="0" w:firstLine="540"/>
        <w:rPr>
          <w:szCs w:val="24"/>
        </w:rPr>
      </w:pPr>
      <w:bookmarkStart w:id="871"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3A4EE7">
          <w:t>3.3.1</w:t>
        </w:r>
      </w:fldSimple>
      <w:r w:rsidRPr="0008171A">
        <w:t>:</w:t>
      </w:r>
      <w:bookmarkEnd w:id="871"/>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72"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08171A">
        <w:rPr>
          <w:szCs w:val="24"/>
        </w:rPr>
        <w:lastRenderedPageBreak/>
        <w:t>срока окончания приема Заявок;</w:t>
      </w:r>
      <w:bookmarkEnd w:id="872"/>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F73732">
        <w:rPr>
          <w:szCs w:val="24"/>
        </w:rPr>
        <w:fldChar w:fldCharType="begin"/>
      </w:r>
      <w:r w:rsidR="002F4A4E">
        <w:rPr>
          <w:szCs w:val="24"/>
        </w:rPr>
        <w:instrText xml:space="preserve"> REF _Ref440271993 \r \h </w:instrText>
      </w:r>
      <w:r w:rsidR="00F73732">
        <w:rPr>
          <w:szCs w:val="24"/>
        </w:rPr>
      </w:r>
      <w:r w:rsidR="00F73732">
        <w:rPr>
          <w:szCs w:val="24"/>
        </w:rPr>
        <w:fldChar w:fldCharType="separate"/>
      </w:r>
      <w:r w:rsidR="003A4EE7">
        <w:rPr>
          <w:szCs w:val="24"/>
        </w:rPr>
        <w:t>5.11</w:t>
      </w:r>
      <w:r w:rsidR="00F73732">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3" w:name="_Ref440372326"/>
      <w:proofErr w:type="spellStart"/>
      <w:r w:rsidRPr="005F207D">
        <w:rPr>
          <w:szCs w:val="24"/>
        </w:rPr>
        <w:t>Антикоррупционные</w:t>
      </w:r>
      <w:proofErr w:type="spellEnd"/>
      <w:r w:rsidRPr="005F207D">
        <w:rPr>
          <w:szCs w:val="24"/>
        </w:rPr>
        <w:t xml:space="preserve">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fldSimple w:instr=" REF _Ref440271964 \r \h  \* MERGEFORMAT ">
        <w:r w:rsidR="003A4EE7" w:rsidRPr="003A4EE7">
          <w:rPr>
            <w:szCs w:val="24"/>
          </w:rPr>
          <w:t>5.1.3</w:t>
        </w:r>
      </w:fldSimple>
      <w:r w:rsidRPr="005F207D">
        <w:rPr>
          <w:szCs w:val="24"/>
        </w:rPr>
        <w:t>);</w:t>
      </w:r>
      <w:bookmarkEnd w:id="873"/>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3A4EE7" w:rsidRPr="003A4EE7">
          <w:rPr>
            <w:szCs w:val="24"/>
          </w:rPr>
          <w:t>5.12</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3A4EE7" w:rsidRPr="003A4EE7">
          <w:rPr>
            <w:szCs w:val="24"/>
          </w:rPr>
          <w:t>5.13</w:t>
        </w:r>
      </w:fldSimple>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F82225">
        <w:rPr>
          <w:szCs w:val="24"/>
        </w:rPr>
        <w:lastRenderedPageBreak/>
        <w:t>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74"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3A4EE7" w:rsidRPr="003A4EE7">
          <w:rPr>
            <w:szCs w:val="24"/>
          </w:rPr>
          <w:t>5.7.1</w:t>
        </w:r>
      </w:fldSimple>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874"/>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75"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4"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fldSimple w:instr=" REF _Ref491176415 \r \h  \* MERGEFORMAT ">
        <w:r w:rsidR="003A4EE7" w:rsidRPr="003A4EE7">
          <w:rPr>
            <w:szCs w:val="24"/>
          </w:rPr>
          <w:t>5.7.2</w:t>
        </w:r>
      </w:fldSimple>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75"/>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6"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fldSimple w:instr=" REF _Ref303323780 \r \h  \* MERGEFORMAT ">
        <w:r w:rsidR="003A4EE7" w:rsidRPr="003A4EE7">
          <w:rPr>
            <w:szCs w:val="24"/>
          </w:rPr>
          <w:t>1.1.4</w:t>
        </w:r>
      </w:fldSimple>
      <w:r w:rsidRPr="0076530B">
        <w:rPr>
          <w:szCs w:val="24"/>
        </w:rPr>
        <w:t xml:space="preserve"> и разделе </w:t>
      </w:r>
      <w:fldSimple w:instr=" REF _Ref440270568 \r \h  \* MERGEFORMAT ">
        <w:r w:rsidR="003A4EE7">
          <w:t>4</w:t>
        </w:r>
      </w:fldSimple>
      <w:r w:rsidRPr="0076530B">
        <w:rPr>
          <w:szCs w:val="24"/>
        </w:rPr>
        <w:t>, в соответствии с требованиями законодательства Российской Федерации);</w:t>
      </w:r>
      <w:bookmarkEnd w:id="876"/>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7"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w:t>
      </w:r>
      <w:proofErr w:type="spellStart"/>
      <w:r w:rsidRPr="0076530B">
        <w:rPr>
          <w:szCs w:val="24"/>
        </w:rPr>
        <w:t>саморегулируемой</w:t>
      </w:r>
      <w:proofErr w:type="spellEnd"/>
      <w:r w:rsidRPr="0076530B">
        <w:rPr>
          <w:szCs w:val="24"/>
        </w:rPr>
        <w:t xml:space="preserve"> организации» от 16.02.2017 N 56 (в случае, если для выполнения работ, указанных в п. </w:t>
      </w:r>
      <w:fldSimple w:instr=" REF _Ref303323780 \r \h  \* MERGEFORMAT ">
        <w:r w:rsidR="003A4EE7" w:rsidRPr="003A4EE7">
          <w:rPr>
            <w:szCs w:val="24"/>
          </w:rPr>
          <w:t>1.1.4</w:t>
        </w:r>
      </w:fldSimple>
      <w:r w:rsidRPr="0076530B">
        <w:rPr>
          <w:szCs w:val="24"/>
        </w:rPr>
        <w:t xml:space="preserve"> и разделе </w:t>
      </w:r>
      <w:fldSimple w:instr=" REF _Ref440270568 \r \h  \* MERGEFORMAT ">
        <w:r w:rsidR="003A4EE7">
          <w:t>4</w:t>
        </w:r>
      </w:fldSimple>
      <w:r w:rsidRPr="0076530B">
        <w:rPr>
          <w:szCs w:val="24"/>
        </w:rPr>
        <w:t xml:space="preserve">, участник должен быть членом </w:t>
      </w:r>
      <w:proofErr w:type="spellStart"/>
      <w:r w:rsidRPr="0076530B">
        <w:rPr>
          <w:szCs w:val="24"/>
        </w:rPr>
        <w:t>саморегулируемой</w:t>
      </w:r>
      <w:proofErr w:type="spellEnd"/>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(СРО) в соответствии с требованиями законодательства Российской Федерации);</w:t>
      </w:r>
      <w:bookmarkEnd w:id="877"/>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fldSimple w:instr=" REF _Ref449017545 \r \h  \* MERGEFORMAT ">
        <w:r w:rsidR="003A4EE7" w:rsidRPr="003A4EE7">
          <w:rPr>
            <w:szCs w:val="24"/>
          </w:rPr>
          <w:t>5.8</w:t>
        </w:r>
      </w:fldSimple>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3A4EE7" w:rsidRPr="003A4EE7">
          <w:rPr>
            <w:szCs w:val="24"/>
          </w:rPr>
          <w:t>5.9</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3A4EE7" w:rsidRPr="003A4EE7">
          <w:rPr>
            <w:szCs w:val="24"/>
          </w:rPr>
          <w:t>5.10</w:t>
        </w:r>
      </w:fldSimple>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78"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3A4EE7" w:rsidRPr="003A4EE7">
          <w:rPr>
            <w:szCs w:val="24"/>
          </w:rPr>
          <w:t>5.14</w:t>
        </w:r>
      </w:fldSimple>
      <w:r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Pr="0076530B">
        <w:rPr>
          <w:szCs w:val="24"/>
        </w:rPr>
        <w:t>;</w:t>
      </w:r>
      <w:bookmarkEnd w:id="87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fldSimple w:instr=" REF _Ref462068049 \r \h  \* MERGEFORMAT ">
        <w:r w:rsidR="003A4EE7" w:rsidRPr="003A4EE7">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Pr="0096562C">
        <w:rPr>
          <w:szCs w:val="24"/>
        </w:rPr>
        <w:lastRenderedPageBreak/>
        <w:t>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fldSimple w:instr=" REF _Ref465675151 \r \h  \* MERGEFORMAT ">
        <w:r w:rsidR="003A4EE7" w:rsidRPr="003A4EE7">
          <w:rPr>
            <w:szCs w:val="24"/>
          </w:rPr>
          <w:t>3.15.2</w:t>
        </w:r>
      </w:fldSimple>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w:t>
      </w:r>
      <w:proofErr w:type="gramStart"/>
      <w:r w:rsidRPr="0008171A">
        <w:rPr>
          <w:szCs w:val="24"/>
        </w:rPr>
        <w:t>предоставить требуемый документ</w:t>
      </w:r>
      <w:proofErr w:type="gramEnd"/>
      <w:r w:rsidRPr="0008171A">
        <w:rPr>
          <w:szCs w:val="24"/>
        </w:rPr>
        <w:t xml:space="preserve">, он должен приложить составленную в произвольной форме справку, </w:t>
      </w:r>
      <w:r w:rsidRPr="0008171A">
        <w:rPr>
          <w:szCs w:val="24"/>
        </w:rPr>
        <w:lastRenderedPageBreak/>
        <w:t xml:space="preserve">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9" w:name="_Toc234385833"/>
      <w:bookmarkStart w:id="880" w:name="_Toc127262883"/>
      <w:bookmarkStart w:id="881" w:name="_Toc298234672"/>
      <w:bookmarkStart w:id="882" w:name="_Toc255985672"/>
      <w:bookmarkEnd w:id="879"/>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83" w:name="_Ref303251178"/>
      <w:bookmarkStart w:id="884" w:name="_Ref306192015"/>
      <w:bookmarkStart w:id="885" w:name="_Toc441503244"/>
      <w:bookmarkStart w:id="886" w:name="_Ref441571951"/>
      <w:bookmarkStart w:id="887" w:name="_Toc441572035"/>
      <w:bookmarkStart w:id="888" w:name="_Toc441575127"/>
      <w:bookmarkStart w:id="889" w:name="_Toc442434788"/>
      <w:bookmarkStart w:id="890" w:name="_Toc442435627"/>
      <w:bookmarkStart w:id="891" w:name="_Toc462044747"/>
      <w:bookmarkStart w:id="892" w:name="_Toc462068450"/>
      <w:bookmarkStart w:id="893" w:name="_Toc463514140"/>
      <w:bookmarkStart w:id="894" w:name="_Toc469480356"/>
      <w:bookmarkStart w:id="895" w:name="_Toc471823146"/>
      <w:r w:rsidRPr="008C66F6">
        <w:rPr>
          <w:sz w:val="24"/>
          <w:szCs w:val="24"/>
        </w:rPr>
        <w:t>Привлечение</w:t>
      </w:r>
      <w:r w:rsidRPr="00796A96">
        <w:rPr>
          <w:i/>
          <w:sz w:val="24"/>
          <w:szCs w:val="24"/>
        </w:rPr>
        <w:t xml:space="preserve"> </w:t>
      </w:r>
      <w:bookmarkEnd w:id="880"/>
      <w:bookmarkEnd w:id="881"/>
      <w:bookmarkEnd w:id="882"/>
      <w:bookmarkEnd w:id="883"/>
      <w:bookmarkEnd w:id="884"/>
      <w:bookmarkEnd w:id="885"/>
      <w:bookmarkEnd w:id="886"/>
      <w:bookmarkEnd w:id="887"/>
      <w:bookmarkEnd w:id="888"/>
      <w:r w:rsidR="00F75FBB">
        <w:rPr>
          <w:sz w:val="24"/>
          <w:szCs w:val="24"/>
        </w:rPr>
        <w:t>субподрядчиков</w:t>
      </w:r>
      <w:bookmarkEnd w:id="889"/>
      <w:bookmarkEnd w:id="890"/>
      <w:bookmarkEnd w:id="891"/>
      <w:bookmarkEnd w:id="892"/>
      <w:bookmarkEnd w:id="893"/>
      <w:bookmarkEnd w:id="894"/>
      <w:bookmarkEnd w:id="895"/>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w:t>
      </w:r>
      <w:proofErr w:type="spellStart"/>
      <w:r w:rsidRPr="00176B20">
        <w:rPr>
          <w:szCs w:val="24"/>
        </w:rPr>
        <w:t>c</w:t>
      </w:r>
      <w:proofErr w:type="spellEnd"/>
      <w:r w:rsidRPr="00176B20">
        <w:rPr>
          <w:szCs w:val="24"/>
        </w:rPr>
        <w:t xml:space="preserve">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w:t>
      </w:r>
      <w:proofErr w:type="spellStart"/>
      <w:r w:rsidRPr="00920F45">
        <w:rPr>
          <w:szCs w:val="24"/>
        </w:rPr>
        <w:t>c</w:t>
      </w:r>
      <w:proofErr w:type="spellEnd"/>
      <w:r w:rsidRPr="00920F45">
        <w:rPr>
          <w:szCs w:val="24"/>
        </w:rPr>
        <w:t>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F73732">
        <w:rPr>
          <w:bCs/>
          <w:szCs w:val="24"/>
        </w:rPr>
        <w:fldChar w:fldCharType="begin"/>
      </w:r>
      <w:r w:rsidR="00FC0698">
        <w:rPr>
          <w:bCs/>
          <w:szCs w:val="24"/>
        </w:rPr>
        <w:instrText xml:space="preserve"> REF _Ref441492458 \r \h </w:instrText>
      </w:r>
      <w:r w:rsidR="00F73732">
        <w:rPr>
          <w:bCs/>
          <w:szCs w:val="24"/>
        </w:rPr>
      </w:r>
      <w:r w:rsidR="00F73732">
        <w:rPr>
          <w:bCs/>
          <w:szCs w:val="24"/>
        </w:rPr>
        <w:fldChar w:fldCharType="separate"/>
      </w:r>
      <w:r w:rsidR="003A4EE7">
        <w:rPr>
          <w:bCs/>
          <w:szCs w:val="24"/>
        </w:rPr>
        <w:t>3.3.1</w:t>
      </w:r>
      <w:r w:rsidR="00F73732">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6"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96"/>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F73732">
        <w:rPr>
          <w:bCs/>
          <w:szCs w:val="24"/>
        </w:rPr>
        <w:fldChar w:fldCharType="begin"/>
      </w:r>
      <w:r w:rsidR="00F77665">
        <w:rPr>
          <w:bCs/>
          <w:szCs w:val="24"/>
        </w:rPr>
        <w:instrText xml:space="preserve"> REF _Ref441492458 \r \h </w:instrText>
      </w:r>
      <w:r w:rsidR="00F73732">
        <w:rPr>
          <w:bCs/>
          <w:szCs w:val="24"/>
        </w:rPr>
      </w:r>
      <w:r w:rsidR="00F73732">
        <w:rPr>
          <w:bCs/>
          <w:szCs w:val="24"/>
        </w:rPr>
        <w:fldChar w:fldCharType="separate"/>
      </w:r>
      <w:r w:rsidR="003A4EE7">
        <w:rPr>
          <w:bCs/>
          <w:szCs w:val="24"/>
        </w:rPr>
        <w:t>3.3.1</w:t>
      </w:r>
      <w:r w:rsidR="00F73732">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F73732">
        <w:rPr>
          <w:bCs/>
          <w:szCs w:val="24"/>
        </w:rPr>
        <w:fldChar w:fldCharType="begin"/>
      </w:r>
      <w:r w:rsidR="00F77665">
        <w:rPr>
          <w:bCs/>
          <w:szCs w:val="24"/>
        </w:rPr>
        <w:instrText xml:space="preserve"> REF _Ref86827631 \r \h </w:instrText>
      </w:r>
      <w:r w:rsidR="00F73732">
        <w:rPr>
          <w:bCs/>
          <w:szCs w:val="24"/>
        </w:rPr>
      </w:r>
      <w:r w:rsidR="00F73732">
        <w:rPr>
          <w:bCs/>
          <w:szCs w:val="24"/>
        </w:rPr>
        <w:fldChar w:fldCharType="separate"/>
      </w:r>
      <w:r w:rsidR="003A4EE7">
        <w:rPr>
          <w:bCs/>
          <w:szCs w:val="24"/>
        </w:rPr>
        <w:t>3.3.2</w:t>
      </w:r>
      <w:r w:rsidR="00F73732">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 xml:space="preserve">. </w:t>
      </w:r>
      <w:r w:rsidR="00F73732">
        <w:fldChar w:fldCharType="begin"/>
      </w:r>
      <w:r w:rsidR="004E62DD">
        <w:instrText xml:space="preserve"> REF _Ref441574561 \r \h  \* MERGEFORMAT </w:instrText>
      </w:r>
      <w:r w:rsidR="00F73732">
        <w:fldChar w:fldCharType="separate"/>
      </w:r>
      <w:proofErr w:type="spellStart"/>
      <w:r w:rsidR="003A4EE7" w:rsidRPr="003A4EE7">
        <w:rPr>
          <w:szCs w:val="24"/>
        </w:rPr>
        <w:t>ф</w:t>
      </w:r>
      <w:proofErr w:type="spellEnd"/>
      <w:r w:rsidR="003A4EE7" w:rsidRPr="003A4EE7">
        <w:rPr>
          <w:szCs w:val="24"/>
        </w:rPr>
        <w:t>)</w:t>
      </w:r>
      <w:r w:rsidR="00F73732">
        <w:fldChar w:fldCharType="end"/>
      </w:r>
      <w:r w:rsidR="001525CB" w:rsidRPr="005F207D">
        <w:rPr>
          <w:szCs w:val="24"/>
        </w:rPr>
        <w:t xml:space="preserve"> п. </w:t>
      </w:r>
      <w:r w:rsidR="00F73732">
        <w:rPr>
          <w:szCs w:val="24"/>
        </w:rPr>
        <w:fldChar w:fldCharType="begin"/>
      </w:r>
      <w:r w:rsidR="001525CB">
        <w:rPr>
          <w:szCs w:val="24"/>
        </w:rPr>
        <w:instrText xml:space="preserve"> REF _Ref461810037 \r \h </w:instrText>
      </w:r>
      <w:r w:rsidR="00F73732">
        <w:rPr>
          <w:szCs w:val="24"/>
        </w:rPr>
      </w:r>
      <w:r w:rsidR="00F73732">
        <w:rPr>
          <w:szCs w:val="24"/>
        </w:rPr>
        <w:fldChar w:fldCharType="separate"/>
      </w:r>
      <w:r w:rsidR="003A4EE7">
        <w:rPr>
          <w:szCs w:val="24"/>
        </w:rPr>
        <w:t>3.3.2.1</w:t>
      </w:r>
      <w:r w:rsidR="00F73732">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F73732">
        <w:rPr>
          <w:bCs/>
          <w:szCs w:val="24"/>
        </w:rPr>
        <w:fldChar w:fldCharType="begin"/>
      </w:r>
      <w:r w:rsidR="008C66F6">
        <w:rPr>
          <w:bCs/>
          <w:szCs w:val="24"/>
        </w:rPr>
        <w:instrText xml:space="preserve"> REF _Ref440272510 \r \h </w:instrText>
      </w:r>
      <w:r w:rsidR="00F73732">
        <w:rPr>
          <w:bCs/>
          <w:szCs w:val="24"/>
        </w:rPr>
      </w:r>
      <w:r w:rsidR="00F73732">
        <w:rPr>
          <w:bCs/>
          <w:szCs w:val="24"/>
        </w:rPr>
        <w:fldChar w:fldCharType="separate"/>
      </w:r>
      <w:r w:rsidR="003A4EE7">
        <w:rPr>
          <w:bCs/>
          <w:szCs w:val="24"/>
        </w:rPr>
        <w:t>5.17</w:t>
      </w:r>
      <w:r w:rsidR="00F73732">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lastRenderedPageBreak/>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7" w:name="_Ref442253730"/>
      <w:bookmarkStart w:id="898" w:name="_Toc442434789"/>
      <w:bookmarkStart w:id="899" w:name="_Toc442435628"/>
      <w:bookmarkStart w:id="900" w:name="_Toc462044748"/>
      <w:bookmarkStart w:id="901" w:name="_Toc462068451"/>
      <w:bookmarkStart w:id="902" w:name="_Toc463514141"/>
      <w:bookmarkStart w:id="903" w:name="_Toc469480357"/>
      <w:bookmarkStart w:id="904" w:name="_Toc471823147"/>
      <w:r w:rsidRPr="003443D3">
        <w:rPr>
          <w:sz w:val="24"/>
          <w:szCs w:val="24"/>
        </w:rPr>
        <w:t>Участие в конкурсе коллективных участников (группы лиц)</w:t>
      </w:r>
      <w:bookmarkEnd w:id="897"/>
      <w:bookmarkEnd w:id="898"/>
      <w:bookmarkEnd w:id="899"/>
      <w:bookmarkEnd w:id="900"/>
      <w:bookmarkEnd w:id="901"/>
      <w:bookmarkEnd w:id="902"/>
      <w:bookmarkEnd w:id="903"/>
      <w:bookmarkEnd w:id="904"/>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3A4EE7" w:rsidRPr="003A4EE7">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3A4EE7" w:rsidRPr="003A4EE7">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F73732">
        <w:rPr>
          <w:bCs w:val="0"/>
          <w:szCs w:val="24"/>
        </w:rPr>
        <w:fldChar w:fldCharType="begin"/>
      </w:r>
      <w:r w:rsidR="0060076B">
        <w:rPr>
          <w:bCs w:val="0"/>
          <w:szCs w:val="24"/>
        </w:rPr>
        <w:instrText xml:space="preserve"> REF _Ref302978265 \r \h </w:instrText>
      </w:r>
      <w:r w:rsidR="00F73732">
        <w:rPr>
          <w:bCs w:val="0"/>
          <w:szCs w:val="24"/>
        </w:rPr>
      </w:r>
      <w:r w:rsidR="00F73732">
        <w:rPr>
          <w:bCs w:val="0"/>
          <w:szCs w:val="24"/>
        </w:rPr>
        <w:fldChar w:fldCharType="separate"/>
      </w:r>
      <w:r w:rsidR="003A4EE7">
        <w:rPr>
          <w:bCs w:val="0"/>
          <w:szCs w:val="24"/>
        </w:rPr>
        <w:t>3.3.1.2</w:t>
      </w:r>
      <w:r w:rsidR="00F73732">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3A4EE7" w:rsidRPr="003A4EE7">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w:t>
      </w:r>
      <w:proofErr w:type="gramStart"/>
      <w:r w:rsidRPr="0008171A">
        <w:rPr>
          <w:szCs w:val="24"/>
        </w:rPr>
        <w:t>может участвовать только в одном объединении и не имеет</w:t>
      </w:r>
      <w:proofErr w:type="gramEnd"/>
      <w:r w:rsidRPr="0008171A">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7" w:name="_Ref461810949"/>
      <w:proofErr w:type="gramStart"/>
      <w:r w:rsidRPr="0008171A">
        <w:rPr>
          <w:szCs w:val="24"/>
        </w:rPr>
        <w:lastRenderedPageBreak/>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7"/>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fldSimple w:instr=" REF _Ref86827631 \r \h  \* MERGEFORMAT ">
        <w:r w:rsidR="003A4EE7" w:rsidRPr="003A4EE7">
          <w:rPr>
            <w:sz w:val="24"/>
            <w:szCs w:val="24"/>
          </w:rPr>
          <w:t>3.3.2</w:t>
        </w:r>
      </w:fldSimple>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F73732">
        <w:fldChar w:fldCharType="begin"/>
      </w:r>
      <w:r w:rsidR="004E62DD">
        <w:instrText xml:space="preserve"> REF _Ref441574561 \r \h  \* MERGEFORMAT </w:instrText>
      </w:r>
      <w:r w:rsidR="00F73732">
        <w:fldChar w:fldCharType="separate"/>
      </w:r>
      <w:proofErr w:type="spellStart"/>
      <w:r w:rsidR="003A4EE7" w:rsidRPr="003A4EE7">
        <w:rPr>
          <w:sz w:val="24"/>
          <w:szCs w:val="24"/>
        </w:rPr>
        <w:t>ф</w:t>
      </w:r>
      <w:proofErr w:type="spellEnd"/>
      <w:r w:rsidR="003A4EE7" w:rsidRPr="003A4EE7">
        <w:rPr>
          <w:sz w:val="24"/>
          <w:szCs w:val="24"/>
        </w:rPr>
        <w:t>)</w:t>
      </w:r>
      <w:r w:rsidR="00F73732">
        <w:fldChar w:fldCharType="end"/>
      </w:r>
      <w:r w:rsidR="001525CB" w:rsidRPr="001525CB">
        <w:rPr>
          <w:sz w:val="24"/>
          <w:szCs w:val="24"/>
        </w:rPr>
        <w:t xml:space="preserve"> п. </w:t>
      </w:r>
      <w:fldSimple w:instr=" REF _Ref461810037 \r \h  \* MERGEFORMAT ">
        <w:r w:rsidR="003A4EE7" w:rsidRPr="003A4EE7">
          <w:rPr>
            <w:sz w:val="24"/>
            <w:szCs w:val="24"/>
          </w:rPr>
          <w:t>3.3.2.1</w:t>
        </w:r>
      </w:fldSimple>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w:t>
      </w:r>
      <w:proofErr w:type="gramStart"/>
      <w:r w:rsidR="0029151D" w:rsidRPr="00796A96">
        <w:rPr>
          <w:sz w:val="24"/>
          <w:szCs w:val="24"/>
        </w:rPr>
        <w:t>подготавливается и подается</w:t>
      </w:r>
      <w:proofErr w:type="gramEnd"/>
      <w:r w:rsidR="0029151D" w:rsidRPr="00796A96">
        <w:rPr>
          <w:sz w:val="24"/>
          <w:szCs w:val="24"/>
        </w:rPr>
        <w:t xml:space="preserve">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F73732">
        <w:rPr>
          <w:bCs/>
          <w:sz w:val="24"/>
          <w:szCs w:val="24"/>
        </w:rPr>
        <w:fldChar w:fldCharType="begin"/>
      </w:r>
      <w:r>
        <w:rPr>
          <w:bCs/>
          <w:sz w:val="24"/>
          <w:szCs w:val="24"/>
        </w:rPr>
        <w:instrText xml:space="preserve"> REF _Ref440376324 \r \h </w:instrText>
      </w:r>
      <w:r w:rsidR="00F73732">
        <w:rPr>
          <w:bCs/>
          <w:sz w:val="24"/>
          <w:szCs w:val="24"/>
        </w:rPr>
      </w:r>
      <w:r w:rsidR="00F73732">
        <w:rPr>
          <w:bCs/>
          <w:sz w:val="24"/>
          <w:szCs w:val="24"/>
        </w:rPr>
        <w:fldChar w:fldCharType="separate"/>
      </w:r>
      <w:r w:rsidR="003A4EE7">
        <w:rPr>
          <w:bCs/>
          <w:sz w:val="24"/>
          <w:szCs w:val="24"/>
        </w:rPr>
        <w:t>5.18</w:t>
      </w:r>
      <w:r w:rsidR="00F73732">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w:t>
      </w:r>
      <w:proofErr w:type="spellStart"/>
      <w:r w:rsidRPr="00796A96">
        <w:rPr>
          <w:szCs w:val="24"/>
        </w:rPr>
        <w:t>п</w:t>
      </w:r>
      <w:r w:rsidR="00761A23" w:rsidRPr="00796A96">
        <w:rPr>
          <w:szCs w:val="24"/>
        </w:rPr>
        <w:t>одп</w:t>
      </w:r>
      <w:proofErr w:type="spellEnd"/>
      <w:r w:rsidR="00761A23" w:rsidRPr="00796A96">
        <w:rPr>
          <w:szCs w:val="24"/>
        </w:rPr>
        <w:t>.</w:t>
      </w:r>
      <w:r w:rsidR="00D0538A" w:rsidRPr="00796A96">
        <w:rPr>
          <w:szCs w:val="24"/>
        </w:rPr>
        <w:t xml:space="preserve"> </w:t>
      </w:r>
      <w:r w:rsidR="00F73732">
        <w:rPr>
          <w:szCs w:val="24"/>
        </w:rPr>
        <w:fldChar w:fldCharType="begin"/>
      </w:r>
      <w:r w:rsidR="00127894">
        <w:rPr>
          <w:szCs w:val="24"/>
        </w:rPr>
        <w:instrText xml:space="preserve"> REF _Ref441499156 \r \h </w:instrText>
      </w:r>
      <w:r w:rsidR="00F73732">
        <w:rPr>
          <w:szCs w:val="24"/>
        </w:rPr>
      </w:r>
      <w:r w:rsidR="00F73732">
        <w:rPr>
          <w:szCs w:val="24"/>
        </w:rPr>
        <w:fldChar w:fldCharType="separate"/>
      </w:r>
      <w:r w:rsidR="003A4EE7">
        <w:rPr>
          <w:szCs w:val="24"/>
        </w:rPr>
        <w:t>3.3.1</w:t>
      </w:r>
      <w:r w:rsidR="00F73732">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8" w:name="_Toc298234674"/>
      <w:bookmarkStart w:id="909" w:name="_Toc255985674"/>
      <w:bookmarkStart w:id="910" w:name="_Ref303250879"/>
      <w:bookmarkStart w:id="911" w:name="_Ref306190446"/>
      <w:bookmarkStart w:id="912" w:name="_Ref441224325"/>
      <w:bookmarkStart w:id="913" w:name="_Toc471823148"/>
      <w:r w:rsidRPr="00796A96">
        <w:rPr>
          <w:bCs/>
          <w:sz w:val="24"/>
          <w:szCs w:val="24"/>
        </w:rPr>
        <w:t xml:space="preserve">Подготовка </w:t>
      </w:r>
      <w:bookmarkEnd w:id="817"/>
      <w:bookmarkEnd w:id="818"/>
      <w:bookmarkEnd w:id="819"/>
      <w:bookmarkEnd w:id="820"/>
      <w:bookmarkEnd w:id="821"/>
      <w:bookmarkEnd w:id="822"/>
      <w:bookmarkEnd w:id="908"/>
      <w:bookmarkEnd w:id="909"/>
      <w:bookmarkEnd w:id="910"/>
      <w:bookmarkEnd w:id="911"/>
      <w:bookmarkEnd w:id="912"/>
      <w:r w:rsidR="00F01046">
        <w:rPr>
          <w:bCs/>
          <w:sz w:val="24"/>
          <w:szCs w:val="24"/>
        </w:rPr>
        <w:t>Заявок</w:t>
      </w:r>
      <w:bookmarkEnd w:id="913"/>
    </w:p>
    <w:p w:rsidR="000D1809" w:rsidRPr="00796A96" w:rsidRDefault="000D1809" w:rsidP="00363FC9">
      <w:pPr>
        <w:pStyle w:val="3"/>
        <w:numPr>
          <w:ilvl w:val="2"/>
          <w:numId w:val="9"/>
        </w:numPr>
        <w:tabs>
          <w:tab w:val="num" w:pos="1620"/>
        </w:tabs>
        <w:spacing w:before="0"/>
        <w:ind w:left="1620" w:hanging="1081"/>
        <w:rPr>
          <w:sz w:val="24"/>
          <w:szCs w:val="24"/>
        </w:rPr>
      </w:pPr>
      <w:bookmarkStart w:id="914" w:name="_Ref56229154"/>
      <w:bookmarkStart w:id="915" w:name="_Toc57314645"/>
      <w:bookmarkStart w:id="916" w:name="_Toc98251717"/>
      <w:bookmarkStart w:id="917" w:name="_Toc298234675"/>
      <w:bookmarkStart w:id="918" w:name="_Toc255985675"/>
      <w:bookmarkStart w:id="919" w:name="_Toc441503247"/>
      <w:bookmarkStart w:id="920" w:name="_Toc441572038"/>
      <w:bookmarkStart w:id="921" w:name="_Toc441575130"/>
      <w:bookmarkStart w:id="922" w:name="_Toc442434791"/>
      <w:bookmarkStart w:id="923" w:name="_Toc442435630"/>
      <w:bookmarkStart w:id="924" w:name="_Toc462044750"/>
      <w:bookmarkStart w:id="925" w:name="_Toc462068453"/>
      <w:bookmarkStart w:id="926" w:name="_Toc463514143"/>
      <w:bookmarkStart w:id="927" w:name="_Toc469480359"/>
      <w:bookmarkStart w:id="928" w:name="_Toc471823149"/>
      <w:r w:rsidRPr="00796A96">
        <w:rPr>
          <w:sz w:val="24"/>
          <w:szCs w:val="24"/>
        </w:rPr>
        <w:t xml:space="preserve">Общие требования к </w:t>
      </w:r>
      <w:bookmarkEnd w:id="914"/>
      <w:bookmarkEnd w:id="915"/>
      <w:bookmarkEnd w:id="916"/>
      <w:bookmarkEnd w:id="917"/>
      <w:bookmarkEnd w:id="918"/>
      <w:r w:rsidR="00F01046">
        <w:rPr>
          <w:sz w:val="24"/>
          <w:szCs w:val="24"/>
        </w:rPr>
        <w:t>Заявке</w:t>
      </w:r>
      <w:bookmarkEnd w:id="919"/>
      <w:bookmarkEnd w:id="920"/>
      <w:bookmarkEnd w:id="921"/>
      <w:bookmarkEnd w:id="922"/>
      <w:bookmarkEnd w:id="923"/>
      <w:bookmarkEnd w:id="924"/>
      <w:bookmarkEnd w:id="925"/>
      <w:bookmarkEnd w:id="926"/>
      <w:bookmarkEnd w:id="927"/>
      <w:bookmarkEnd w:id="928"/>
    </w:p>
    <w:p w:rsidR="000D1809" w:rsidRPr="00796A96" w:rsidRDefault="000D1809" w:rsidP="00363FC9">
      <w:pPr>
        <w:pStyle w:val="Times12"/>
        <w:numPr>
          <w:ilvl w:val="3"/>
          <w:numId w:val="9"/>
        </w:numPr>
        <w:tabs>
          <w:tab w:val="num" w:pos="1620"/>
        </w:tabs>
        <w:spacing w:after="120"/>
        <w:ind w:left="0" w:firstLine="567"/>
        <w:rPr>
          <w:szCs w:val="24"/>
        </w:rPr>
      </w:pPr>
      <w:bookmarkStart w:id="929"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F73732">
        <w:rPr>
          <w:bCs/>
          <w:szCs w:val="24"/>
        </w:rPr>
        <w:fldChar w:fldCharType="begin"/>
      </w:r>
      <w:r>
        <w:rPr>
          <w:bCs/>
          <w:szCs w:val="24"/>
        </w:rPr>
        <w:instrText xml:space="preserve"> REF _Ref55336310 \r \h </w:instrText>
      </w:r>
      <w:r w:rsidR="00F73732">
        <w:rPr>
          <w:bCs/>
          <w:szCs w:val="24"/>
        </w:rPr>
      </w:r>
      <w:r w:rsidR="00F73732">
        <w:rPr>
          <w:bCs/>
          <w:szCs w:val="24"/>
        </w:rPr>
        <w:fldChar w:fldCharType="separate"/>
      </w:r>
      <w:r w:rsidR="003A4EE7">
        <w:rPr>
          <w:bCs/>
          <w:szCs w:val="24"/>
        </w:rPr>
        <w:t>5.1</w:t>
      </w:r>
      <w:r w:rsidR="00F73732">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F73732">
        <w:rPr>
          <w:bCs/>
          <w:szCs w:val="24"/>
        </w:rPr>
        <w:fldChar w:fldCharType="begin"/>
      </w:r>
      <w:r>
        <w:rPr>
          <w:bCs/>
          <w:szCs w:val="24"/>
        </w:rPr>
        <w:instrText xml:space="preserve"> REF _Ref440271072 \r \h </w:instrText>
      </w:r>
      <w:r w:rsidR="00F73732">
        <w:rPr>
          <w:bCs/>
          <w:szCs w:val="24"/>
        </w:rPr>
      </w:r>
      <w:r w:rsidR="00F73732">
        <w:rPr>
          <w:bCs/>
          <w:szCs w:val="24"/>
        </w:rPr>
        <w:fldChar w:fldCharType="separate"/>
      </w:r>
      <w:r w:rsidR="003A4EE7">
        <w:rPr>
          <w:bCs/>
          <w:szCs w:val="24"/>
        </w:rPr>
        <w:t>5.2</w:t>
      </w:r>
      <w:r w:rsidR="00F73732">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F73732">
        <w:rPr>
          <w:bCs/>
          <w:szCs w:val="24"/>
        </w:rPr>
        <w:fldChar w:fldCharType="begin"/>
      </w:r>
      <w:r>
        <w:rPr>
          <w:bCs/>
          <w:szCs w:val="24"/>
        </w:rPr>
        <w:instrText xml:space="preserve"> REF _Ref440537086 \r \h </w:instrText>
      </w:r>
      <w:r w:rsidR="00F73732">
        <w:rPr>
          <w:bCs/>
          <w:szCs w:val="24"/>
        </w:rPr>
      </w:r>
      <w:r w:rsidR="00F73732">
        <w:rPr>
          <w:bCs/>
          <w:szCs w:val="24"/>
        </w:rPr>
        <w:fldChar w:fldCharType="separate"/>
      </w:r>
      <w:r w:rsidR="003A4EE7">
        <w:rPr>
          <w:bCs/>
          <w:szCs w:val="24"/>
        </w:rPr>
        <w:t>5.3</w:t>
      </w:r>
      <w:r w:rsidR="00F73732">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F73732">
        <w:rPr>
          <w:bCs/>
          <w:szCs w:val="24"/>
        </w:rPr>
        <w:fldChar w:fldCharType="begin"/>
      </w:r>
      <w:r>
        <w:rPr>
          <w:bCs/>
          <w:szCs w:val="24"/>
        </w:rPr>
        <w:instrText xml:space="preserve"> REF _Ref440271036 \r \h </w:instrText>
      </w:r>
      <w:r w:rsidR="00F73732">
        <w:rPr>
          <w:bCs/>
          <w:szCs w:val="24"/>
        </w:rPr>
      </w:r>
      <w:r w:rsidR="00F73732">
        <w:rPr>
          <w:bCs/>
          <w:szCs w:val="24"/>
        </w:rPr>
        <w:fldChar w:fldCharType="separate"/>
      </w:r>
      <w:r w:rsidR="003A4EE7">
        <w:rPr>
          <w:bCs/>
          <w:szCs w:val="24"/>
        </w:rPr>
        <w:t>5.4</w:t>
      </w:r>
      <w:r w:rsidR="00F73732">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F73732">
        <w:rPr>
          <w:bCs/>
          <w:szCs w:val="24"/>
        </w:rPr>
        <w:fldChar w:fldCharType="begin"/>
      </w:r>
      <w:r>
        <w:rPr>
          <w:bCs/>
          <w:szCs w:val="24"/>
        </w:rPr>
        <w:instrText xml:space="preserve"> REF _Ref440361914 \r \h </w:instrText>
      </w:r>
      <w:r w:rsidR="00F73732">
        <w:rPr>
          <w:bCs/>
          <w:szCs w:val="24"/>
        </w:rPr>
      </w:r>
      <w:r w:rsidR="00F73732">
        <w:rPr>
          <w:bCs/>
          <w:szCs w:val="24"/>
        </w:rPr>
        <w:fldChar w:fldCharType="separate"/>
      </w:r>
      <w:r w:rsidR="003A4EE7">
        <w:rPr>
          <w:bCs/>
          <w:szCs w:val="24"/>
        </w:rPr>
        <w:t>5.5</w:t>
      </w:r>
      <w:r w:rsidR="00F73732">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F73732">
        <w:fldChar w:fldCharType="begin"/>
      </w:r>
      <w:r>
        <w:rPr>
          <w:bCs/>
          <w:szCs w:val="24"/>
        </w:rPr>
        <w:instrText xml:space="preserve"> REF _Ref441500379 \r \h </w:instrText>
      </w:r>
      <w:r w:rsidR="00F73732">
        <w:fldChar w:fldCharType="separate"/>
      </w:r>
      <w:r w:rsidR="003A4EE7">
        <w:rPr>
          <w:bCs/>
          <w:szCs w:val="24"/>
        </w:rPr>
        <w:t>3.3</w:t>
      </w:r>
      <w:r w:rsidR="00F73732">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F73732">
        <w:rPr>
          <w:bCs/>
          <w:szCs w:val="24"/>
        </w:rPr>
        <w:fldChar w:fldCharType="begin"/>
      </w:r>
      <w:r>
        <w:rPr>
          <w:bCs/>
          <w:szCs w:val="24"/>
        </w:rPr>
        <w:instrText xml:space="preserve"> REF _Ref440361610 \r \h </w:instrText>
      </w:r>
      <w:r w:rsidR="00F73732">
        <w:rPr>
          <w:bCs/>
          <w:szCs w:val="24"/>
        </w:rPr>
      </w:r>
      <w:r w:rsidR="00F73732">
        <w:rPr>
          <w:bCs/>
          <w:szCs w:val="24"/>
        </w:rPr>
        <w:fldChar w:fldCharType="separate"/>
      </w:r>
      <w:r w:rsidR="003A4EE7">
        <w:rPr>
          <w:bCs/>
          <w:szCs w:val="24"/>
        </w:rPr>
        <w:t>5.6</w:t>
      </w:r>
      <w:r w:rsidR="00F73732">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9"/>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fldSimple w:instr=" REF _Ref55336310 \r \h  \* MERGEFORMAT ">
        <w:r w:rsidR="003A4EE7" w:rsidRPr="003A4EE7">
          <w:rPr>
            <w:bCs w:val="0"/>
            <w:szCs w:val="24"/>
          </w:rPr>
          <w:t>5.1</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spellStart"/>
      <w:r w:rsidRPr="0008171A">
        <w:t>Антикоррупционные</w:t>
      </w:r>
      <w:proofErr w:type="spellEnd"/>
      <w:r w:rsidRPr="0008171A">
        <w:t xml:space="preserve"> обязательства (подраздел </w:t>
      </w:r>
      <w:fldSimple w:instr=" REF _Ref440271964 \r \h  \* MERGEFORMAT ">
        <w:r w:rsidR="003A4EE7">
          <w:t>5.1.3</w:t>
        </w:r>
      </w:fldSimple>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spellStart"/>
      <w:proofErr w:type="gramEnd"/>
      <w:r w:rsidRPr="0008171A">
        <w:rPr>
          <w:szCs w:val="24"/>
        </w:rPr>
        <w:t>ы</w:t>
      </w:r>
      <w:proofErr w:type="spellEnd"/>
      <w:r w:rsidRPr="0008171A">
        <w:rPr>
          <w:szCs w:val="24"/>
        </w:rPr>
        <w:t xml:space="preserve">) в соответствии с </w:t>
      </w:r>
      <w:proofErr w:type="spellStart"/>
      <w:r w:rsidRPr="0008171A">
        <w:rPr>
          <w:szCs w:val="24"/>
        </w:rPr>
        <w:t>пп</w:t>
      </w:r>
      <w:proofErr w:type="spellEnd"/>
      <w:r w:rsidRPr="0008171A">
        <w:rPr>
          <w:szCs w:val="24"/>
        </w:rPr>
        <w:t xml:space="preserve">. </w:t>
      </w:r>
      <w:fldSimple w:instr=" REF _Ref461810189 \r \h  \* MERGEFORMAT ">
        <w:r w:rsidR="003A4EE7" w:rsidRPr="003A4EE7">
          <w:rPr>
            <w:szCs w:val="24"/>
          </w:rPr>
          <w:t>б)</w:t>
        </w:r>
      </w:fldSimple>
      <w:r w:rsidRPr="0008171A">
        <w:rPr>
          <w:szCs w:val="24"/>
        </w:rPr>
        <w:t xml:space="preserve"> п.</w:t>
      </w:r>
      <w:fldSimple w:instr=" REF _Ref461810037 \r \h  \* MERGEFORMAT ">
        <w:r w:rsidR="003A4EE7" w:rsidRPr="003A4EE7">
          <w:rPr>
            <w:szCs w:val="24"/>
          </w:rPr>
          <w:t>3.3.2.1</w:t>
        </w:r>
      </w:fldSimple>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fldSimple w:instr=" REF _Ref440537086 \r \h  \* MERGEFORMAT ">
        <w:r w:rsidR="003A4EE7" w:rsidRPr="003A4EE7">
          <w:rPr>
            <w:szCs w:val="24"/>
          </w:rPr>
          <w:t>5.3</w:t>
        </w:r>
      </w:fldSimple>
      <w:r w:rsidR="003A4EE7">
        <w:rPr>
          <w:bCs w:val="0"/>
          <w:spacing w:val="-1"/>
          <w:szCs w:val="24"/>
        </w:rPr>
        <w:t>)</w:t>
      </w:r>
      <w:r w:rsidRPr="0008171A">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fldSimple w:instr=" REF _Ref462067635 \r \h  \* MERGEFORMAT ">
        <w:r w:rsidR="003A4EE7" w:rsidRPr="003A4EE7">
          <w:rPr>
            <w:bCs w:val="0"/>
            <w:szCs w:val="24"/>
          </w:rPr>
          <w:t>5.2</w:t>
        </w:r>
      </w:fldSimple>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fldSimple w:instr=" REF _Ref462067657 \r \h  \* MERGEFORMAT ">
        <w:r w:rsidR="003A4EE7" w:rsidRPr="003A4EE7">
          <w:rPr>
            <w:bCs w:val="0"/>
            <w:szCs w:val="24"/>
          </w:rPr>
          <w:t>5.4</w:t>
        </w:r>
      </w:fldSimple>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3A4EE7" w:rsidRPr="003A4EE7">
          <w:rPr>
            <w:bCs w:val="0"/>
            <w:szCs w:val="24"/>
          </w:rPr>
          <w:t>5.5</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3A4EE7" w:rsidRPr="003A4EE7">
          <w:rPr>
            <w:bCs w:val="0"/>
            <w:szCs w:val="24"/>
          </w:rPr>
          <w:t>5.6</w:t>
        </w:r>
      </w:fldSimple>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fldSimple w:instr=" REF _Ref461810318 \r \h  \* MERGEFORMAT ">
        <w:r w:rsidR="003A4EE7" w:rsidRPr="003A4EE7">
          <w:rPr>
            <w:bCs w:val="0"/>
            <w:szCs w:val="24"/>
          </w:rPr>
          <w:t>5.7.1</w:t>
        </w:r>
      </w:fldSimple>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fldSimple w:instr=" REF _Ref491176415 \r \h  \* MERGEFORMAT ">
        <w:r w:rsidR="003A4EE7" w:rsidRPr="003A4EE7">
          <w:rPr>
            <w:szCs w:val="24"/>
          </w:rPr>
          <w:t>5.7.2</w:t>
        </w:r>
      </w:fldSimple>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fldSimple w:instr=" REF _Ref461810037 \r \h  \* MERGEFORMAT ">
        <w:r w:rsidR="003A4EE7" w:rsidRPr="003A4EE7">
          <w:rPr>
            <w:bCs w:val="0"/>
            <w:szCs w:val="24"/>
          </w:rPr>
          <w:t>3.3.2.1</w:t>
        </w:r>
      </w:fldSimple>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fldSimple w:instr=" REF _Ref461810189 \r \h  \* MERGEFORMAT ">
        <w:r w:rsidR="003A4EE7" w:rsidRPr="003A4EE7">
          <w:rPr>
            <w:szCs w:val="24"/>
          </w:rPr>
          <w:t>б)</w:t>
        </w:r>
      </w:fldSimple>
      <w:r w:rsidRPr="0008171A">
        <w:rPr>
          <w:szCs w:val="24"/>
        </w:rPr>
        <w:t xml:space="preserve">, </w:t>
      </w:r>
      <w:r w:rsidR="00F73732">
        <w:fldChar w:fldCharType="begin"/>
      </w:r>
      <w:r w:rsidR="0051327B">
        <w:instrText xml:space="preserve"> REF _Ref440372326 \r \h  \* MERGEFORMAT </w:instrText>
      </w:r>
      <w:r w:rsidR="00F73732">
        <w:fldChar w:fldCharType="separate"/>
      </w:r>
      <w:proofErr w:type="spellStart"/>
      <w:r w:rsidR="003A4EE7">
        <w:t>д</w:t>
      </w:r>
      <w:proofErr w:type="spellEnd"/>
      <w:r w:rsidR="003A4EE7">
        <w:t>)</w:t>
      </w:r>
      <w:r w:rsidR="00F73732">
        <w:fldChar w:fldCharType="end"/>
      </w:r>
      <w:r w:rsidRPr="0008171A">
        <w:rPr>
          <w:szCs w:val="24"/>
        </w:rPr>
        <w:t xml:space="preserve">, </w:t>
      </w:r>
      <w:fldSimple w:instr=" REF _Ref440371812 \r \h  \* MERGEFORMAT ">
        <w:r w:rsidR="003A4EE7" w:rsidRPr="003A4EE7">
          <w:rPr>
            <w:szCs w:val="24"/>
          </w:rPr>
          <w:t>м)</w:t>
        </w:r>
      </w:fldSimple>
      <w:r w:rsidRPr="0008171A">
        <w:rPr>
          <w:szCs w:val="24"/>
        </w:rPr>
        <w:t xml:space="preserve">, </w:t>
      </w:r>
      <w:r w:rsidR="00F73732">
        <w:fldChar w:fldCharType="begin"/>
      </w:r>
      <w:r w:rsidR="00981958">
        <w:rPr>
          <w:szCs w:val="24"/>
        </w:rPr>
        <w:instrText xml:space="preserve"> REF _Ref496256352 \r \h </w:instrText>
      </w:r>
      <w:r w:rsidR="00F73732">
        <w:fldChar w:fldCharType="separate"/>
      </w:r>
      <w:proofErr w:type="spellStart"/>
      <w:r w:rsidR="003A4EE7">
        <w:rPr>
          <w:szCs w:val="24"/>
        </w:rPr>
        <w:t>н</w:t>
      </w:r>
      <w:proofErr w:type="spellEnd"/>
      <w:r w:rsidR="003A4EE7">
        <w:rPr>
          <w:szCs w:val="24"/>
        </w:rPr>
        <w:t>)</w:t>
      </w:r>
      <w:r w:rsidR="00F73732">
        <w:fldChar w:fldCharType="end"/>
      </w:r>
      <w:r w:rsidRPr="0008171A">
        <w:rPr>
          <w:szCs w:val="24"/>
        </w:rPr>
        <w:t xml:space="preserve">, </w:t>
      </w:r>
      <w:r w:rsidR="00F73732">
        <w:fldChar w:fldCharType="begin"/>
      </w:r>
      <w:r w:rsidR="004E62DD">
        <w:instrText xml:space="preserve"> REF _Ref441574561 \r \h  \* MERGEFORMAT </w:instrText>
      </w:r>
      <w:r w:rsidR="00F73732">
        <w:fldChar w:fldCharType="separate"/>
      </w:r>
      <w:proofErr w:type="spellStart"/>
      <w:r w:rsidR="003A4EE7" w:rsidRPr="003A4EE7">
        <w:rPr>
          <w:szCs w:val="24"/>
        </w:rPr>
        <w:t>ф</w:t>
      </w:r>
      <w:proofErr w:type="spellEnd"/>
      <w:r w:rsidR="003A4EE7" w:rsidRPr="003A4EE7">
        <w:rPr>
          <w:szCs w:val="24"/>
        </w:rPr>
        <w:t>)</w:t>
      </w:r>
      <w:r w:rsidR="00F73732">
        <w:fldChar w:fldCharType="end"/>
      </w:r>
      <w:r w:rsidRPr="0008171A">
        <w:rPr>
          <w:szCs w:val="24"/>
        </w:rPr>
        <w:t xml:space="preserve"> п. </w:t>
      </w:r>
      <w:fldSimple w:instr=" REF _Ref461810037 \r \h  \* MERGEFORMAT ">
        <w:r w:rsidR="003A4EE7" w:rsidRPr="003A4EE7">
          <w:rPr>
            <w:szCs w:val="24"/>
          </w:rPr>
          <w:t>3.3.2.1</w:t>
        </w:r>
      </w:fldSimple>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fldSimple w:instr=" REF _Ref306143446 \r \h  \* MERGEFORMAT ">
        <w:r w:rsidR="003A4EE7" w:rsidRPr="003A4EE7">
          <w:rPr>
            <w:bCs w:val="0"/>
            <w:szCs w:val="24"/>
          </w:rPr>
          <w:t>3.3.3.3</w:t>
        </w:r>
      </w:fldSimple>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1810949 \r \h  \* MERGEFORMAT ">
        <w:r w:rsidR="003A4EE7" w:rsidRPr="003A4EE7">
          <w:rPr>
            <w:bCs w:val="0"/>
            <w:szCs w:val="24"/>
          </w:rPr>
          <w:t>3.3.4.7</w:t>
        </w:r>
      </w:fldSimple>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30"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3A4EE7" w:rsidRPr="003A4EE7">
          <w:rPr>
            <w:szCs w:val="24"/>
          </w:rPr>
          <w:t>3.4.8.4</w:t>
        </w:r>
      </w:fldSimple>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0"/>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lastRenderedPageBreak/>
        <w:t xml:space="preserve">Все формы, указанные в разделе </w:t>
      </w:r>
      <w:fldSimple w:instr=" REF _Ref440270602 \r \h  \* MERGEFORMAT ">
        <w:r w:rsidR="003A4EE7">
          <w:t>5</w:t>
        </w:r>
      </w:fldSimple>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fldSimple w:instr=" REF _Ref303693687 \r \h  \* MERGEFORMAT ">
        <w:r w:rsidR="003A4EE7" w:rsidRPr="003A4EE7">
          <w:rPr>
            <w:szCs w:val="24"/>
          </w:rPr>
          <w:t>3.4.2</w:t>
        </w:r>
      </w:fldSimple>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3A4EE7" w:rsidRPr="003A4EE7">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3A4EE7" w:rsidRPr="003A4EE7">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31"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31"/>
    </w:p>
    <w:p w:rsidR="00DB69FD" w:rsidRPr="0008171A" w:rsidRDefault="00DB69FD" w:rsidP="00363FC9">
      <w:pPr>
        <w:pStyle w:val="Times12"/>
        <w:numPr>
          <w:ilvl w:val="3"/>
          <w:numId w:val="9"/>
        </w:numPr>
        <w:spacing w:after="120"/>
        <w:ind w:left="0" w:firstLine="540"/>
        <w:rPr>
          <w:szCs w:val="24"/>
        </w:rPr>
      </w:pPr>
      <w:bookmarkStart w:id="932" w:name="_Ref195087786"/>
      <w:r w:rsidRPr="0008171A">
        <w:rPr>
          <w:bCs w:val="0"/>
          <w:szCs w:val="24"/>
        </w:rPr>
        <w:t>Каждый документ, входящий в Заявку, должен быть скреплен печатью Участника.</w:t>
      </w:r>
      <w:bookmarkEnd w:id="932"/>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3A4EE7" w:rsidRPr="003A4EE7">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3A4EE7" w:rsidRPr="003A4EE7">
          <w:rPr>
            <w:bCs w:val="0"/>
            <w:szCs w:val="24"/>
          </w:rPr>
          <w:t>5.4</w:t>
        </w:r>
      </w:fldSimple>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3A4EE7" w:rsidRPr="003A4EE7">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F73732">
        <w:rPr>
          <w:bCs w:val="0"/>
          <w:szCs w:val="24"/>
        </w:rPr>
        <w:fldChar w:fldCharType="begin"/>
      </w:r>
      <w:r>
        <w:rPr>
          <w:bCs w:val="0"/>
          <w:szCs w:val="24"/>
        </w:rPr>
        <w:instrText xml:space="preserve"> REF _Ref55336310 \r \h </w:instrText>
      </w:r>
      <w:r w:rsidR="00F73732">
        <w:rPr>
          <w:bCs w:val="0"/>
          <w:szCs w:val="24"/>
        </w:rPr>
      </w:r>
      <w:r w:rsidR="00F73732">
        <w:rPr>
          <w:bCs w:val="0"/>
          <w:szCs w:val="24"/>
        </w:rPr>
        <w:fldChar w:fldCharType="separate"/>
      </w:r>
      <w:r w:rsidR="003A4EE7">
        <w:rPr>
          <w:bCs w:val="0"/>
          <w:szCs w:val="24"/>
        </w:rPr>
        <w:t>5.1</w:t>
      </w:r>
      <w:r w:rsidR="00F73732">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fldSimple w:instr=" REF _Ref440537086 \r \h  \* MERGEFORMAT ">
        <w:r w:rsidR="003A4EE7" w:rsidRPr="003A4EE7">
          <w:rPr>
            <w:sz w:val="24"/>
            <w:szCs w:val="24"/>
          </w:rPr>
          <w:t>5.3</w:t>
        </w:r>
      </w:fldSimple>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33" w:name="_Ref303693387"/>
      <w:bookmarkStart w:id="934" w:name="_Ref303693408"/>
      <w:bookmarkStart w:id="935" w:name="_Ref303693498"/>
      <w:bookmarkStart w:id="936" w:name="_Ref303693569"/>
      <w:bookmarkStart w:id="937" w:name="_Ref303693664"/>
      <w:bookmarkStart w:id="938" w:name="_Ref303693687"/>
      <w:bookmarkStart w:id="939" w:name="_Toc441503248"/>
      <w:bookmarkStart w:id="940" w:name="_Toc441572039"/>
      <w:bookmarkStart w:id="941" w:name="_Toc441575131"/>
      <w:bookmarkStart w:id="942" w:name="_Toc442434792"/>
      <w:bookmarkStart w:id="943" w:name="_Toc442435631"/>
      <w:bookmarkStart w:id="944" w:name="_Toc462044751"/>
      <w:bookmarkStart w:id="945" w:name="_Toc462068454"/>
      <w:bookmarkStart w:id="946" w:name="_Toc463514144"/>
      <w:bookmarkStart w:id="947" w:name="_Toc469480360"/>
      <w:bookmarkStart w:id="948" w:name="_Toc47182315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9" w:name="_Ref115076807"/>
      <w:bookmarkStart w:id="950" w:name="_Toc115623412"/>
      <w:bookmarkStart w:id="951" w:name="_Toc298234677"/>
      <w:bookmarkStart w:id="952" w:name="_Toc255985677"/>
      <w:bookmarkStart w:id="953" w:name="_Toc441503249"/>
      <w:bookmarkStart w:id="954" w:name="_Toc441572040"/>
      <w:bookmarkStart w:id="955" w:name="_Toc441575132"/>
      <w:bookmarkStart w:id="956" w:name="_Toc442434793"/>
      <w:bookmarkStart w:id="957" w:name="_Toc442435632"/>
      <w:bookmarkStart w:id="958" w:name="_Toc462044752"/>
      <w:bookmarkStart w:id="959" w:name="_Toc462068455"/>
      <w:bookmarkStart w:id="960" w:name="_Toc463514145"/>
      <w:bookmarkStart w:id="961" w:name="_Toc469480361"/>
      <w:bookmarkStart w:id="962" w:name="_Toc471823151"/>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0D1809" w:rsidRPr="001C133F" w:rsidRDefault="00F80076" w:rsidP="00363FC9">
      <w:pPr>
        <w:pStyle w:val="Times12"/>
        <w:numPr>
          <w:ilvl w:val="3"/>
          <w:numId w:val="9"/>
        </w:numPr>
        <w:tabs>
          <w:tab w:val="left" w:pos="1620"/>
        </w:tabs>
        <w:spacing w:after="120"/>
        <w:ind w:left="0" w:firstLine="540"/>
        <w:rPr>
          <w:szCs w:val="24"/>
        </w:rPr>
      </w:pPr>
      <w:bookmarkStart w:id="963"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3A4EE7" w:rsidRPr="003A4EE7">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3A4EE7" w:rsidRPr="003A4EE7">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63"/>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64" w:name="_Toc298234678"/>
      <w:bookmarkStart w:id="965" w:name="_Toc255985678"/>
      <w:bookmarkStart w:id="966" w:name="_Ref303277443"/>
      <w:bookmarkStart w:id="967" w:name="_Ref303323608"/>
      <w:bookmarkStart w:id="968" w:name="_Ref305686033"/>
      <w:bookmarkStart w:id="969" w:name="_Ref306195624"/>
      <w:bookmarkStart w:id="970" w:name="_Ref306196482"/>
      <w:bookmarkStart w:id="971" w:name="_Toc441503250"/>
      <w:bookmarkStart w:id="972" w:name="_Ref441504383"/>
      <w:bookmarkStart w:id="973" w:name="_Ref441571664"/>
      <w:bookmarkStart w:id="974" w:name="_Toc441572041"/>
      <w:bookmarkStart w:id="975" w:name="_Toc441575133"/>
      <w:bookmarkStart w:id="976" w:name="_Toc442434794"/>
      <w:bookmarkStart w:id="977" w:name="_Toc442435633"/>
      <w:bookmarkStart w:id="978" w:name="_Toc462044753"/>
      <w:bookmarkStart w:id="979" w:name="_Toc462068456"/>
      <w:bookmarkStart w:id="980" w:name="_Toc463514146"/>
      <w:bookmarkStart w:id="981" w:name="_Toc469480362"/>
      <w:bookmarkStart w:id="982" w:name="_Toc471823152"/>
      <w:r w:rsidRPr="00796A96">
        <w:rPr>
          <w:sz w:val="24"/>
          <w:szCs w:val="24"/>
        </w:rPr>
        <w:t xml:space="preserve">Требования к сроку действия </w:t>
      </w:r>
      <w:bookmarkEnd w:id="964"/>
      <w:bookmarkEnd w:id="965"/>
      <w:bookmarkEnd w:id="966"/>
      <w:bookmarkEnd w:id="967"/>
      <w:bookmarkEnd w:id="968"/>
      <w:bookmarkEnd w:id="969"/>
      <w:bookmarkEnd w:id="970"/>
      <w:r w:rsidR="00F01046">
        <w:rPr>
          <w:sz w:val="24"/>
          <w:szCs w:val="24"/>
        </w:rPr>
        <w:t>Заявки</w:t>
      </w:r>
      <w:bookmarkEnd w:id="971"/>
      <w:bookmarkEnd w:id="972"/>
      <w:bookmarkEnd w:id="973"/>
      <w:bookmarkEnd w:id="974"/>
      <w:bookmarkEnd w:id="975"/>
      <w:bookmarkEnd w:id="976"/>
      <w:bookmarkEnd w:id="977"/>
      <w:bookmarkEnd w:id="978"/>
      <w:bookmarkEnd w:id="979"/>
      <w:bookmarkEnd w:id="980"/>
      <w:bookmarkEnd w:id="981"/>
      <w:bookmarkEnd w:id="982"/>
    </w:p>
    <w:p w:rsidR="00D220F4" w:rsidRPr="00FC0698" w:rsidRDefault="00F80076" w:rsidP="00363FC9">
      <w:pPr>
        <w:pStyle w:val="Times12"/>
        <w:numPr>
          <w:ilvl w:val="3"/>
          <w:numId w:val="9"/>
        </w:numPr>
        <w:tabs>
          <w:tab w:val="left" w:pos="1620"/>
        </w:tabs>
        <w:spacing w:after="120"/>
        <w:ind w:left="0" w:firstLine="540"/>
        <w:rPr>
          <w:szCs w:val="24"/>
        </w:rPr>
      </w:pPr>
      <w:bookmarkStart w:id="983" w:name="_Ref56220570"/>
      <w:bookmarkStart w:id="984"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83"/>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3A4EE7" w:rsidRPr="003A4EE7">
          <w:rPr>
            <w:szCs w:val="24"/>
          </w:rPr>
          <w:t>3.8.3</w:t>
        </w:r>
      </w:fldSimple>
      <w:r w:rsidR="00F01046" w:rsidRPr="00FC0698">
        <w:rPr>
          <w:szCs w:val="24"/>
        </w:rPr>
        <w:t>)</w:t>
      </w:r>
      <w:r w:rsidR="00D220F4" w:rsidRPr="00FC0698">
        <w:rPr>
          <w:szCs w:val="24"/>
        </w:rPr>
        <w:t>.</w:t>
      </w:r>
      <w:bookmarkEnd w:id="984"/>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5" w:name="_Toc57314647"/>
      <w:bookmarkStart w:id="986" w:name="_Toc98251719"/>
      <w:bookmarkStart w:id="987" w:name="_Toc298234679"/>
      <w:bookmarkStart w:id="988" w:name="_Toc255985679"/>
      <w:bookmarkStart w:id="989" w:name="_Toc441503251"/>
      <w:bookmarkStart w:id="990" w:name="_Toc441572042"/>
      <w:bookmarkStart w:id="991" w:name="_Toc441575134"/>
      <w:bookmarkStart w:id="992" w:name="_Toc442434795"/>
      <w:bookmarkStart w:id="993" w:name="_Toc442435634"/>
      <w:bookmarkStart w:id="994" w:name="_Toc462044754"/>
      <w:bookmarkStart w:id="995" w:name="_Toc462068457"/>
      <w:bookmarkStart w:id="996" w:name="_Toc463514147"/>
      <w:bookmarkStart w:id="997" w:name="_Toc469480363"/>
      <w:bookmarkStart w:id="998" w:name="_Toc471823153"/>
      <w:r w:rsidRPr="00796A96">
        <w:rPr>
          <w:sz w:val="24"/>
          <w:szCs w:val="24"/>
        </w:rPr>
        <w:t xml:space="preserve">Требования к языку </w:t>
      </w:r>
      <w:bookmarkEnd w:id="985"/>
      <w:bookmarkEnd w:id="986"/>
      <w:bookmarkEnd w:id="987"/>
      <w:bookmarkEnd w:id="988"/>
      <w:r w:rsidR="00F01046">
        <w:rPr>
          <w:sz w:val="24"/>
          <w:szCs w:val="24"/>
        </w:rPr>
        <w:t>Заявки</w:t>
      </w:r>
      <w:bookmarkEnd w:id="989"/>
      <w:bookmarkEnd w:id="990"/>
      <w:bookmarkEnd w:id="991"/>
      <w:bookmarkEnd w:id="992"/>
      <w:bookmarkEnd w:id="993"/>
      <w:bookmarkEnd w:id="994"/>
      <w:bookmarkEnd w:id="995"/>
      <w:bookmarkEnd w:id="996"/>
      <w:bookmarkEnd w:id="997"/>
      <w:bookmarkEnd w:id="998"/>
    </w:p>
    <w:p w:rsidR="000D1809" w:rsidRPr="00796A96" w:rsidRDefault="000D1809" w:rsidP="00363FC9">
      <w:pPr>
        <w:pStyle w:val="Times12"/>
        <w:numPr>
          <w:ilvl w:val="3"/>
          <w:numId w:val="9"/>
        </w:numPr>
        <w:tabs>
          <w:tab w:val="num" w:pos="1620"/>
        </w:tabs>
        <w:spacing w:after="120"/>
        <w:ind w:left="0" w:firstLine="540"/>
        <w:rPr>
          <w:szCs w:val="24"/>
        </w:rPr>
      </w:pPr>
      <w:bookmarkStart w:id="999"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0" w:name="_Toc98251720"/>
      <w:bookmarkStart w:id="1001" w:name="_Toc298234680"/>
      <w:bookmarkStart w:id="1002" w:name="_Toc255985680"/>
      <w:bookmarkStart w:id="1003" w:name="_Toc441503252"/>
      <w:bookmarkStart w:id="1004" w:name="_Toc441572043"/>
      <w:bookmarkStart w:id="1005" w:name="_Toc441575135"/>
      <w:bookmarkStart w:id="1006" w:name="_Toc442434796"/>
      <w:bookmarkStart w:id="1007" w:name="_Toc442435635"/>
      <w:bookmarkStart w:id="1008" w:name="_Toc462044755"/>
      <w:bookmarkStart w:id="1009" w:name="_Toc462068458"/>
      <w:bookmarkStart w:id="1010" w:name="_Toc463514148"/>
      <w:bookmarkStart w:id="1011" w:name="_Toc469480364"/>
      <w:bookmarkStart w:id="1012" w:name="_Toc471823154"/>
      <w:r w:rsidRPr="00796A96">
        <w:rPr>
          <w:sz w:val="24"/>
          <w:szCs w:val="24"/>
        </w:rPr>
        <w:t xml:space="preserve">Требования к валюте </w:t>
      </w:r>
      <w:bookmarkEnd w:id="999"/>
      <w:bookmarkEnd w:id="1000"/>
      <w:bookmarkEnd w:id="1001"/>
      <w:bookmarkEnd w:id="1002"/>
      <w:r w:rsidR="00F01046">
        <w:rPr>
          <w:sz w:val="24"/>
          <w:szCs w:val="24"/>
        </w:rPr>
        <w:t>Заявки</w:t>
      </w:r>
      <w:bookmarkEnd w:id="1003"/>
      <w:bookmarkEnd w:id="1004"/>
      <w:bookmarkEnd w:id="1005"/>
      <w:bookmarkEnd w:id="1006"/>
      <w:bookmarkEnd w:id="1007"/>
      <w:bookmarkEnd w:id="1008"/>
      <w:bookmarkEnd w:id="1009"/>
      <w:bookmarkEnd w:id="1010"/>
      <w:bookmarkEnd w:id="1011"/>
      <w:bookmarkEnd w:id="1012"/>
    </w:p>
    <w:p w:rsidR="000D1809" w:rsidRPr="00796A96" w:rsidRDefault="000D1809" w:rsidP="00363FC9">
      <w:pPr>
        <w:pStyle w:val="Times12"/>
        <w:numPr>
          <w:ilvl w:val="3"/>
          <w:numId w:val="9"/>
        </w:numPr>
        <w:tabs>
          <w:tab w:val="num" w:pos="1620"/>
        </w:tabs>
        <w:spacing w:after="120"/>
        <w:ind w:left="0" w:firstLine="540"/>
        <w:rPr>
          <w:szCs w:val="24"/>
        </w:rPr>
      </w:pPr>
      <w:bookmarkStart w:id="1013"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13"/>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proofErr w:type="gramStart"/>
      <w:r w:rsidRPr="00796A96">
        <w:rPr>
          <w:szCs w:val="24"/>
        </w:rPr>
        <w:t xml:space="preserve">фиксируется в </w:t>
      </w:r>
      <w:r w:rsidR="00C73D53">
        <w:rPr>
          <w:szCs w:val="24"/>
        </w:rPr>
        <w:t>рублях РФ</w:t>
      </w:r>
      <w:r w:rsidRPr="00796A96">
        <w:rPr>
          <w:szCs w:val="24"/>
        </w:rPr>
        <w:t xml:space="preserve"> и не подлежит</w:t>
      </w:r>
      <w:proofErr w:type="gramEnd"/>
      <w:r w:rsidRPr="00796A96">
        <w:rPr>
          <w:szCs w:val="24"/>
        </w:rPr>
        <w:t xml:space="preserve">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14" w:name="_Toc164834442"/>
      <w:bookmarkStart w:id="1015" w:name="_Toc298234681"/>
      <w:bookmarkStart w:id="1016" w:name="_Toc255985681"/>
      <w:bookmarkStart w:id="1017" w:name="_Toc441503253"/>
      <w:bookmarkStart w:id="1018" w:name="_Toc441572044"/>
      <w:bookmarkStart w:id="1019" w:name="_Toc441575136"/>
      <w:bookmarkStart w:id="1020" w:name="_Toc442434797"/>
      <w:bookmarkStart w:id="1021" w:name="_Toc442435636"/>
      <w:bookmarkStart w:id="1022" w:name="_Toc462044756"/>
      <w:bookmarkStart w:id="1023" w:name="_Toc462068459"/>
      <w:bookmarkStart w:id="1024" w:name="_Toc463514149"/>
      <w:bookmarkStart w:id="1025" w:name="_Ref468697412"/>
      <w:bookmarkStart w:id="1026" w:name="_Toc469480365"/>
      <w:bookmarkStart w:id="1027" w:name="_Toc471823155"/>
      <w:bookmarkStart w:id="1028" w:name="_Toc102290213"/>
      <w:bookmarkStart w:id="1029" w:name="_Toc57314653"/>
      <w:bookmarkStart w:id="1030"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4"/>
      <w:bookmarkEnd w:id="1015"/>
      <w:bookmarkEnd w:id="1016"/>
      <w:r w:rsidR="008420B1" w:rsidRPr="00796A96">
        <w:rPr>
          <w:sz w:val="24"/>
          <w:szCs w:val="24"/>
        </w:rPr>
        <w:t xml:space="preserve">Договора </w:t>
      </w:r>
      <w:r w:rsidR="00F03B20" w:rsidRPr="00796A96">
        <w:rPr>
          <w:sz w:val="24"/>
          <w:szCs w:val="24"/>
        </w:rPr>
        <w:t>(цена лота)</w:t>
      </w:r>
      <w:bookmarkEnd w:id="1017"/>
      <w:bookmarkEnd w:id="1018"/>
      <w:bookmarkEnd w:id="1019"/>
      <w:bookmarkEnd w:id="1020"/>
      <w:bookmarkEnd w:id="1021"/>
      <w:bookmarkEnd w:id="1022"/>
      <w:bookmarkEnd w:id="1023"/>
      <w:bookmarkEnd w:id="1024"/>
      <w:bookmarkEnd w:id="1025"/>
      <w:bookmarkEnd w:id="1026"/>
      <w:bookmarkEnd w:id="1027"/>
    </w:p>
    <w:p w:rsidR="00A7730A" w:rsidRDefault="00637BF6" w:rsidP="00363FC9">
      <w:pPr>
        <w:pStyle w:val="Times12"/>
        <w:numPr>
          <w:ilvl w:val="3"/>
          <w:numId w:val="9"/>
        </w:numPr>
        <w:tabs>
          <w:tab w:val="num" w:pos="1620"/>
        </w:tabs>
        <w:spacing w:after="120"/>
        <w:ind w:left="0" w:firstLine="540"/>
        <w:rPr>
          <w:szCs w:val="24"/>
        </w:rPr>
      </w:pPr>
      <w:bookmarkStart w:id="1031"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31"/>
    </w:p>
    <w:p w:rsidR="0096562C" w:rsidRPr="000560B8" w:rsidRDefault="0096562C" w:rsidP="003A4EE7">
      <w:pPr>
        <w:pStyle w:val="Times12"/>
        <w:tabs>
          <w:tab w:val="num" w:pos="1620"/>
        </w:tabs>
        <w:spacing w:after="120"/>
        <w:ind w:firstLine="0"/>
        <w:rPr>
          <w:rFonts w:eastAsia="Calibri"/>
          <w:szCs w:val="24"/>
          <w:lang w:eastAsia="en-US"/>
        </w:rPr>
      </w:pPr>
      <w:r w:rsidRPr="000560B8">
        <w:rPr>
          <w:b/>
          <w:bCs w:val="0"/>
          <w:szCs w:val="24"/>
          <w:u w:val="single"/>
        </w:rPr>
        <w:t>По Лоту №1:</w:t>
      </w:r>
      <w:r w:rsidRPr="000560B8">
        <w:rPr>
          <w:bCs w:val="0"/>
          <w:szCs w:val="24"/>
        </w:rPr>
        <w:t xml:space="preserve"> </w:t>
      </w:r>
      <w:r w:rsidR="000560B8" w:rsidRPr="000560B8">
        <w:rPr>
          <w:b/>
          <w:szCs w:val="24"/>
        </w:rPr>
        <w:t xml:space="preserve">16 000 000,00 </w:t>
      </w:r>
      <w:r w:rsidR="000560B8" w:rsidRPr="000560B8">
        <w:rPr>
          <w:szCs w:val="24"/>
        </w:rPr>
        <w:t>(шестнадцать миллионов) рублей 00 коп. РФ, без учета НДС;</w:t>
      </w:r>
      <w:r w:rsidR="000560B8" w:rsidRPr="000560B8">
        <w:rPr>
          <w:b/>
          <w:szCs w:val="24"/>
        </w:rPr>
        <w:t xml:space="preserve"> </w:t>
      </w:r>
      <w:r w:rsidR="000560B8" w:rsidRPr="000560B8">
        <w:rPr>
          <w:szCs w:val="24"/>
        </w:rPr>
        <w:t>НДС составляет</w:t>
      </w:r>
      <w:r w:rsidR="000560B8" w:rsidRPr="000560B8">
        <w:rPr>
          <w:b/>
          <w:szCs w:val="24"/>
        </w:rPr>
        <w:t xml:space="preserve"> 2 880 000,00 </w:t>
      </w:r>
      <w:r w:rsidR="000560B8" w:rsidRPr="000560B8">
        <w:rPr>
          <w:szCs w:val="24"/>
        </w:rPr>
        <w:t>(два миллиона восемьсот восемьдесят тысяч) рублей 00 коп. РФ;</w:t>
      </w:r>
      <w:r w:rsidR="000560B8" w:rsidRPr="000560B8">
        <w:rPr>
          <w:b/>
          <w:szCs w:val="24"/>
        </w:rPr>
        <w:t xml:space="preserve"> 18 880 000,00 </w:t>
      </w:r>
      <w:r w:rsidR="000560B8" w:rsidRPr="000560B8">
        <w:rPr>
          <w:szCs w:val="24"/>
        </w:rPr>
        <w:t>(восемнадцать миллионов восемьсот восемьдесят тысяч) рублей 00 коп. РФ, с учетом НДС</w:t>
      </w:r>
      <w:r w:rsidR="003A4EE7" w:rsidRPr="000560B8">
        <w:rPr>
          <w:szCs w:val="24"/>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fldSimple w:instr=" REF _Ref55336310 \r \h  \* MERGEFORMAT ">
        <w:r w:rsidR="003A4EE7" w:rsidRPr="003A4EE7">
          <w:rPr>
            <w:bCs w:val="0"/>
            <w:szCs w:val="24"/>
          </w:rPr>
          <w:t>5.1</w:t>
        </w:r>
      </w:fldSimple>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fldSimple w:instr=" REF _Ref440271072 \r \h  \* MERGEFORMAT ">
        <w:r w:rsidR="003A4EE7" w:rsidRPr="003A4EE7">
          <w:rPr>
            <w:bCs w:val="0"/>
            <w:szCs w:val="24"/>
          </w:rPr>
          <w:t>5.2</w:t>
        </w:r>
      </w:fldSimple>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fldSimple w:instr=" REF _Ref440361439 \r \h  \* MERGEFORMAT ">
        <w:r w:rsidR="003A4EE7">
          <w:t>5.5</w:t>
        </w:r>
      </w:fldSimple>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F73732">
        <w:rPr>
          <w:bCs w:val="0"/>
          <w:szCs w:val="24"/>
        </w:rPr>
        <w:fldChar w:fldCharType="begin"/>
      </w:r>
      <w:r w:rsidR="00900BB1">
        <w:rPr>
          <w:bCs w:val="0"/>
          <w:szCs w:val="24"/>
        </w:rPr>
        <w:instrText xml:space="preserve"> REF  _Ref441503121 \h \n </w:instrText>
      </w:r>
      <w:r w:rsidR="00F73732">
        <w:rPr>
          <w:bCs w:val="0"/>
          <w:szCs w:val="24"/>
        </w:rPr>
      </w:r>
      <w:r w:rsidR="00F73732">
        <w:rPr>
          <w:bCs w:val="0"/>
          <w:szCs w:val="24"/>
        </w:rPr>
        <w:fldChar w:fldCharType="separate"/>
      </w:r>
      <w:r w:rsidR="003A4EE7">
        <w:rPr>
          <w:bCs w:val="0"/>
          <w:szCs w:val="24"/>
        </w:rPr>
        <w:t>3.9.3</w:t>
      </w:r>
      <w:r w:rsidR="00F73732">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 xml:space="preserve">комиссия </w:t>
      </w:r>
      <w:proofErr w:type="gramStart"/>
      <w:r w:rsidRPr="00546518">
        <w:rPr>
          <w:bCs w:val="0"/>
          <w:szCs w:val="24"/>
        </w:rPr>
        <w:t>оценивает и сопоставляет</w:t>
      </w:r>
      <w:proofErr w:type="gramEnd"/>
      <w:r w:rsidRPr="00546518">
        <w:rPr>
          <w:bCs w:val="0"/>
          <w:szCs w:val="24"/>
        </w:rPr>
        <w:t xml:space="preserve">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32" w:name="_Toc296692818"/>
      <w:bookmarkStart w:id="1033" w:name="_Toc296693450"/>
      <w:bookmarkStart w:id="1034" w:name="_Toc298234608"/>
      <w:bookmarkStart w:id="1035" w:name="_Toc298234682"/>
      <w:bookmarkEnd w:id="1032"/>
      <w:bookmarkEnd w:id="1033"/>
      <w:bookmarkEnd w:id="1034"/>
      <w:bookmarkEnd w:id="1035"/>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3A4EE7" w:rsidRPr="003A4EE7">
          <w:rPr>
            <w:bCs w:val="0"/>
            <w:szCs w:val="24"/>
          </w:rPr>
          <w:t>3.15</w:t>
        </w:r>
      </w:fldSimple>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6" w:name="_Toc298234688"/>
      <w:bookmarkStart w:id="1037" w:name="_Toc255985682"/>
      <w:bookmarkStart w:id="1038" w:name="_Ref303277132"/>
      <w:bookmarkStart w:id="1039" w:name="_Ref303324190"/>
      <w:bookmarkStart w:id="1040" w:name="_Ref306194605"/>
      <w:bookmarkStart w:id="1041" w:name="_Ref306198074"/>
      <w:bookmarkStart w:id="1042" w:name="_Toc441503255"/>
      <w:bookmarkStart w:id="1043" w:name="_Ref441506983"/>
      <w:bookmarkStart w:id="1044" w:name="_Toc441572045"/>
      <w:bookmarkStart w:id="1045" w:name="_Toc441575137"/>
      <w:bookmarkStart w:id="1046" w:name="_Ref441581076"/>
      <w:bookmarkStart w:id="1047" w:name="_Ref442278803"/>
      <w:bookmarkStart w:id="1048" w:name="_Toc442434798"/>
      <w:bookmarkStart w:id="1049" w:name="_Toc442435637"/>
      <w:bookmarkStart w:id="1050" w:name="_Toc462044757"/>
      <w:bookmarkStart w:id="1051" w:name="_Toc462068460"/>
      <w:bookmarkStart w:id="1052" w:name="_Toc463514150"/>
      <w:bookmarkStart w:id="1053" w:name="_Toc469480366"/>
      <w:bookmarkStart w:id="1054" w:name="_Toc471823156"/>
      <w:r w:rsidRPr="00363FC9">
        <w:rPr>
          <w:sz w:val="24"/>
          <w:szCs w:val="24"/>
        </w:rPr>
        <w:lastRenderedPageBreak/>
        <w:t>Обеспечение исполнения обязательств Участника</w:t>
      </w:r>
      <w:bookmarkEnd w:id="1028"/>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 xml:space="preserve">участием в Конкурсе и подачей Заявки, на сумму </w:t>
      </w:r>
      <w:r w:rsidR="003A4EE7">
        <w:rPr>
          <w:bCs/>
          <w:sz w:val="24"/>
          <w:szCs w:val="24"/>
        </w:rPr>
        <w:t>2</w:t>
      </w:r>
      <w:r w:rsidRPr="001C133F">
        <w:rPr>
          <w:bCs/>
          <w:sz w:val="24"/>
          <w:szCs w:val="24"/>
        </w:rPr>
        <w:t>%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fldSimple w:instr=" REF _Ref467502370 \r \h  \* MERGEFORMAT ">
        <w:r w:rsidR="003A4EE7" w:rsidRPr="003A4EE7">
          <w:rPr>
            <w:sz w:val="24"/>
            <w:szCs w:val="24"/>
          </w:rPr>
          <w:t>3.4.8.3</w:t>
        </w:r>
      </w:fldSimple>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fldSimple w:instr=" REF _Ref442263553 \r \h  \* MERGEFORMAT ">
        <w:r w:rsidR="003A4EE7" w:rsidRPr="003A4EE7">
          <w:rPr>
            <w:bCs/>
            <w:sz w:val="24"/>
            <w:szCs w:val="24"/>
          </w:rPr>
          <w:t>3.4.8.4</w:t>
        </w:r>
      </w:fldSimple>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5" w:name="_Ref467168844"/>
      <w:bookmarkStart w:id="1056" w:name="_Ref306390343"/>
      <w:bookmarkStart w:id="1057" w:name="_Ref467502370"/>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5"/>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6"/>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fldSimple w:instr=" REF _Ref440272678 \r \h  \* MERGEFORMAT ">
        <w:r w:rsidR="003A4EE7" w:rsidRPr="003A4EE7">
          <w:rPr>
            <w:bCs/>
            <w:sz w:val="24"/>
            <w:szCs w:val="24"/>
          </w:rPr>
          <w:t>5.14</w:t>
        </w:r>
      </w:fldSimple>
      <w:r w:rsidRPr="00E71A48">
        <w:rPr>
          <w:bCs/>
          <w:sz w:val="24"/>
          <w:szCs w:val="24"/>
        </w:rPr>
        <w:t>).</w:t>
      </w:r>
      <w:bookmarkEnd w:id="1057"/>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8" w:name="_Ref307586570"/>
      <w:r w:rsidRPr="00E71A48">
        <w:rPr>
          <w:bCs/>
          <w:sz w:val="24"/>
          <w:szCs w:val="24"/>
        </w:rPr>
        <w:t>В соглашении о неустойке должно быть указано</w:t>
      </w:r>
      <w:bookmarkStart w:id="1059"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8"/>
      <w:bookmarkEnd w:id="1059"/>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fldSimple w:instr=" REF _Ref441504383 \r \h  \* MERGEFORMAT ">
        <w:r w:rsidR="003A4EE7" w:rsidRPr="003A4EE7">
          <w:rPr>
            <w:bCs/>
            <w:szCs w:val="24"/>
          </w:rPr>
          <w:t>3.4.4</w:t>
        </w:r>
      </w:fldSimple>
      <w:r w:rsidRPr="0008171A">
        <w:rPr>
          <w:bCs/>
          <w:szCs w:val="24"/>
        </w:rPr>
        <w:t xml:space="preserve">) после </w:t>
      </w:r>
      <w:r w:rsidRPr="00735667">
        <w:rPr>
          <w:bCs/>
          <w:szCs w:val="24"/>
        </w:rPr>
        <w:t>истечения срока окончания подачи Заявок (п.</w:t>
      </w:r>
      <w:r w:rsidR="00F73732">
        <w:fldChar w:fldCharType="begin"/>
      </w:r>
      <w:r w:rsidR="00900BB1">
        <w:instrText xml:space="preserve"> REF  _Ref462040994 \h \n </w:instrText>
      </w:r>
      <w:r w:rsidR="00F73732">
        <w:fldChar w:fldCharType="separate"/>
      </w:r>
      <w:r w:rsidR="003A4EE7">
        <w:t>3.6.1.1</w:t>
      </w:r>
      <w:r w:rsidR="00F73732">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F73732">
        <w:fldChar w:fldCharType="begin"/>
      </w:r>
      <w:r w:rsidR="00FD463B">
        <w:rPr>
          <w:bCs/>
          <w:szCs w:val="24"/>
        </w:rPr>
        <w:instrText xml:space="preserve"> REF _Ref468697489 \r \h </w:instrText>
      </w:r>
      <w:r w:rsidR="00F73732">
        <w:fldChar w:fldCharType="separate"/>
      </w:r>
      <w:r w:rsidR="003A4EE7">
        <w:rPr>
          <w:bCs/>
          <w:szCs w:val="24"/>
        </w:rPr>
        <w:t>3.16</w:t>
      </w:r>
      <w:r w:rsidR="00F73732">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F73732">
        <w:rPr>
          <w:bCs/>
          <w:szCs w:val="24"/>
        </w:rPr>
        <w:fldChar w:fldCharType="begin"/>
      </w:r>
      <w:r w:rsidR="0060076B">
        <w:rPr>
          <w:bCs/>
          <w:szCs w:val="24"/>
        </w:rPr>
        <w:instrText xml:space="preserve"> REF _Ref468199124 \r \h </w:instrText>
      </w:r>
      <w:r w:rsidR="00F73732">
        <w:rPr>
          <w:bCs/>
          <w:szCs w:val="24"/>
        </w:rPr>
      </w:r>
      <w:r w:rsidR="00F73732">
        <w:rPr>
          <w:bCs/>
          <w:szCs w:val="24"/>
        </w:rPr>
        <w:fldChar w:fldCharType="separate"/>
      </w:r>
      <w:r w:rsidR="003A4EE7">
        <w:rPr>
          <w:bCs/>
          <w:szCs w:val="24"/>
        </w:rPr>
        <w:t>3.17</w:t>
      </w:r>
      <w:r w:rsidR="00F73732">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60" w:name="_Ref307563802"/>
      <w:r w:rsidRPr="00363FC9">
        <w:rPr>
          <w:bCs/>
          <w:sz w:val="24"/>
          <w:szCs w:val="24"/>
        </w:rPr>
        <w:t xml:space="preserve">В случаях, указанных в п. </w:t>
      </w:r>
      <w:fldSimple w:instr=" REF _Ref307586570 \r \h  \* MERGEFORMAT ">
        <w:r w:rsidR="003A4EE7" w:rsidRPr="003A4EE7">
          <w:rPr>
            <w:bCs/>
            <w:sz w:val="24"/>
            <w:szCs w:val="24"/>
          </w:rPr>
          <w:t>3.4.8.3.2</w:t>
        </w:r>
      </w:fldSimple>
      <w:r w:rsidRPr="00363FC9">
        <w:rPr>
          <w:bCs/>
          <w:sz w:val="24"/>
          <w:szCs w:val="24"/>
        </w:rPr>
        <w:t xml:space="preserve"> Участник обязан выплатить Заказчику неустойку в размере </w:t>
      </w:r>
      <w:bookmarkEnd w:id="1060"/>
      <w:r w:rsidR="003A4EE7">
        <w:rPr>
          <w:bCs/>
          <w:sz w:val="24"/>
          <w:szCs w:val="24"/>
        </w:rPr>
        <w:t>2</w:t>
      </w:r>
      <w:r w:rsidRPr="00363FC9">
        <w:rPr>
          <w:bCs/>
          <w:sz w:val="24"/>
          <w:szCs w:val="24"/>
        </w:rPr>
        <w:t>%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61"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1"/>
    </w:p>
    <w:p w:rsidR="00CC5A3A" w:rsidRPr="003A4EE7"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 xml:space="preserve">Участник должен предоставить оригинал соглашения о </w:t>
      </w:r>
      <w:r w:rsidRPr="00900BB1">
        <w:rPr>
          <w:bCs/>
          <w:sz w:val="24"/>
          <w:szCs w:val="24"/>
        </w:rPr>
        <w:t>неустойке</w:t>
      </w:r>
      <w:r w:rsidR="00064CE1" w:rsidRPr="00900BB1">
        <w:rPr>
          <w:bCs/>
          <w:sz w:val="24"/>
          <w:szCs w:val="24"/>
        </w:rPr>
        <w:t xml:space="preserve"> (подраздел </w:t>
      </w:r>
      <w:fldSimple w:instr=" REF _Ref440272256 \r \h  \* MERGEFORMAT ">
        <w:r w:rsidR="003A4EE7" w:rsidRPr="003A4EE7">
          <w:rPr>
            <w:bCs/>
            <w:sz w:val="24"/>
            <w:szCs w:val="24"/>
          </w:rPr>
          <w:t>5.14</w:t>
        </w:r>
      </w:fldSimple>
      <w:r w:rsidR="00064CE1" w:rsidRPr="00900BB1">
        <w:rPr>
          <w:bCs/>
          <w:sz w:val="24"/>
          <w:szCs w:val="24"/>
        </w:rPr>
        <w:t>)</w:t>
      </w:r>
      <w:r w:rsidRPr="00900BB1">
        <w:rPr>
          <w:bCs/>
          <w:sz w:val="24"/>
          <w:szCs w:val="24"/>
        </w:rPr>
        <w:t>, а также Расписку сдачи-приемки соглашения о неустойке</w:t>
      </w:r>
      <w:r w:rsidR="00AF3831" w:rsidRPr="00900BB1">
        <w:rPr>
          <w:bCs/>
          <w:sz w:val="24"/>
          <w:szCs w:val="24"/>
        </w:rPr>
        <w:t xml:space="preserve">, подготовленную по </w:t>
      </w:r>
      <w:r w:rsidR="00AF3831" w:rsidRPr="00900BB1">
        <w:rPr>
          <w:bCs/>
          <w:spacing w:val="-1"/>
          <w:sz w:val="24"/>
          <w:szCs w:val="24"/>
        </w:rPr>
        <w:t>форме и в соответствии с инструкциями, приведенными в настоящей Документации</w:t>
      </w:r>
      <w:r w:rsidR="00CF4C5A" w:rsidRPr="00900BB1">
        <w:rPr>
          <w:bCs/>
          <w:sz w:val="24"/>
          <w:szCs w:val="24"/>
        </w:rPr>
        <w:t xml:space="preserve"> </w:t>
      </w:r>
      <w:r w:rsidR="00377138" w:rsidRPr="00900BB1">
        <w:rPr>
          <w:bCs/>
          <w:sz w:val="24"/>
          <w:szCs w:val="24"/>
        </w:rPr>
        <w:t>(подраздел</w:t>
      </w:r>
      <w:r w:rsidR="0049532B" w:rsidRPr="00900BB1">
        <w:rPr>
          <w:bCs/>
          <w:sz w:val="24"/>
          <w:szCs w:val="24"/>
        </w:rPr>
        <w:t xml:space="preserve"> </w:t>
      </w:r>
      <w:fldSimple w:instr=" REF _Ref462067305 \r \h  \* MERGEFORMAT ">
        <w:r w:rsidR="003A4EE7" w:rsidRPr="003A4EE7">
          <w:rPr>
            <w:bCs/>
            <w:sz w:val="24"/>
            <w:szCs w:val="24"/>
          </w:rPr>
          <w:t>5.15</w:t>
        </w:r>
      </w:fldSimple>
      <w:r w:rsidR="00377138" w:rsidRPr="00900BB1">
        <w:rPr>
          <w:bCs/>
          <w:sz w:val="24"/>
          <w:szCs w:val="24"/>
        </w:rPr>
        <w:t>)</w:t>
      </w:r>
      <w:r w:rsidRPr="00900BB1">
        <w:rPr>
          <w:bCs/>
          <w:sz w:val="24"/>
          <w:szCs w:val="24"/>
        </w:rPr>
        <w:t xml:space="preserve">, в срок не позднее даты </w:t>
      </w:r>
      <w:r w:rsidRPr="003A4EE7">
        <w:rPr>
          <w:bCs/>
          <w:sz w:val="24"/>
          <w:szCs w:val="24"/>
        </w:rPr>
        <w:t xml:space="preserve">и времени окончания приема заявок, указанных в пункте </w:t>
      </w:r>
      <w:fldSimple w:instr=" REF  _Ref441505211 \h \n  \* MERGEFORMAT ">
        <w:r w:rsidR="003A4EE7" w:rsidRPr="003A4EE7">
          <w:rPr>
            <w:sz w:val="24"/>
            <w:szCs w:val="24"/>
          </w:rPr>
          <w:t>3.6.1.1</w:t>
        </w:r>
      </w:fldSimple>
      <w:r w:rsidRPr="003A4EE7">
        <w:rPr>
          <w:bCs/>
          <w:sz w:val="24"/>
          <w:szCs w:val="24"/>
        </w:rPr>
        <w:t xml:space="preserve"> настоящей </w:t>
      </w:r>
      <w:r w:rsidR="006265DC" w:rsidRPr="003A4EE7">
        <w:rPr>
          <w:bCs/>
          <w:sz w:val="24"/>
          <w:szCs w:val="24"/>
        </w:rPr>
        <w:t>Документации</w:t>
      </w:r>
      <w:r w:rsidRPr="003A4EE7">
        <w:rPr>
          <w:bCs/>
          <w:sz w:val="24"/>
          <w:szCs w:val="24"/>
        </w:rPr>
        <w:t xml:space="preserve">, по адресу: РФ, 127018, г. Москва, ул. 2-я Ямская, дом 4, </w:t>
      </w:r>
      <w:proofErr w:type="spellStart"/>
      <w:r w:rsidRPr="003A4EE7">
        <w:rPr>
          <w:bCs/>
          <w:sz w:val="24"/>
          <w:szCs w:val="24"/>
        </w:rPr>
        <w:t>каб</w:t>
      </w:r>
      <w:proofErr w:type="spellEnd"/>
      <w:r w:rsidRPr="003A4EE7">
        <w:rPr>
          <w:bCs/>
          <w:sz w:val="24"/>
          <w:szCs w:val="24"/>
        </w:rPr>
        <w:t xml:space="preserve">. №303, исполнительный сотрудник </w:t>
      </w:r>
      <w:proofErr w:type="gramStart"/>
      <w:r w:rsidRPr="003A4EE7">
        <w:rPr>
          <w:bCs/>
          <w:sz w:val="24"/>
          <w:szCs w:val="24"/>
        </w:rPr>
        <w:t>–</w:t>
      </w:r>
      <w:r w:rsidR="004431A1" w:rsidRPr="003A4EE7">
        <w:rPr>
          <w:sz w:val="24"/>
          <w:szCs w:val="24"/>
        </w:rPr>
        <w:t>Г</w:t>
      </w:r>
      <w:proofErr w:type="gramEnd"/>
      <w:r w:rsidR="004431A1" w:rsidRPr="003A4EE7">
        <w:rPr>
          <w:sz w:val="24"/>
          <w:szCs w:val="24"/>
        </w:rPr>
        <w:t>орностаева</w:t>
      </w:r>
      <w:r w:rsidR="00890A0E" w:rsidRPr="003A4EE7">
        <w:rPr>
          <w:sz w:val="24"/>
          <w:szCs w:val="24"/>
        </w:rPr>
        <w:t xml:space="preserve"> Татьяна Валентиновна</w:t>
      </w:r>
      <w:r w:rsidR="00931982" w:rsidRPr="003A4EE7">
        <w:rPr>
          <w:sz w:val="24"/>
          <w:szCs w:val="24"/>
        </w:rPr>
        <w:t>, контактный телефон (495) 747-92-92</w:t>
      </w:r>
      <w:r w:rsidRPr="003A4EE7">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3A4EE7" w:rsidRDefault="00CC5A3A" w:rsidP="00363FC9">
      <w:pPr>
        <w:pStyle w:val="aff"/>
        <w:numPr>
          <w:ilvl w:val="0"/>
          <w:numId w:val="68"/>
        </w:numPr>
        <w:tabs>
          <w:tab w:val="left" w:pos="2127"/>
        </w:tabs>
        <w:spacing w:line="240" w:lineRule="auto"/>
        <w:rPr>
          <w:sz w:val="24"/>
          <w:szCs w:val="24"/>
        </w:rPr>
      </w:pPr>
      <w:r w:rsidRPr="003A4EE7">
        <w:rPr>
          <w:sz w:val="24"/>
          <w:szCs w:val="24"/>
        </w:rPr>
        <w:t>Пометка «</w:t>
      </w:r>
      <w:r w:rsidRPr="003A4EE7">
        <w:rPr>
          <w:bCs/>
          <w:sz w:val="24"/>
          <w:szCs w:val="24"/>
        </w:rPr>
        <w:t xml:space="preserve"> Соглашение о неустойке</w:t>
      </w:r>
      <w:r w:rsidRPr="003A4EE7">
        <w:rPr>
          <w:sz w:val="24"/>
          <w:szCs w:val="24"/>
        </w:rPr>
        <w:t>»;</w:t>
      </w:r>
    </w:p>
    <w:p w:rsidR="00CC5A3A" w:rsidRPr="003A4EE7" w:rsidRDefault="00CC5A3A" w:rsidP="00363FC9">
      <w:pPr>
        <w:pStyle w:val="aff"/>
        <w:numPr>
          <w:ilvl w:val="0"/>
          <w:numId w:val="68"/>
        </w:numPr>
        <w:tabs>
          <w:tab w:val="left" w:pos="2127"/>
        </w:tabs>
        <w:spacing w:line="240" w:lineRule="auto"/>
        <w:rPr>
          <w:sz w:val="24"/>
          <w:szCs w:val="24"/>
        </w:rPr>
      </w:pPr>
      <w:r w:rsidRPr="003A4EE7">
        <w:rPr>
          <w:sz w:val="24"/>
          <w:szCs w:val="24"/>
        </w:rPr>
        <w:t xml:space="preserve">наименование и адрес Организатора в соответствии с пунктом </w:t>
      </w:r>
      <w:fldSimple w:instr=" REF _Ref441571244 \r \h  \* MERGEFORMAT ">
        <w:r w:rsidR="003A4EE7" w:rsidRPr="003A4EE7">
          <w:rPr>
            <w:sz w:val="24"/>
            <w:szCs w:val="24"/>
          </w:rPr>
          <w:t>1.1.1</w:t>
        </w:r>
      </w:fldSimple>
      <w:r w:rsidRPr="003A4EE7">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3A4EE7">
        <w:rPr>
          <w:sz w:val="24"/>
          <w:szCs w:val="24"/>
        </w:rPr>
        <w:t>полное фирменное</w:t>
      </w:r>
      <w:r w:rsidRPr="005A3475">
        <w:rPr>
          <w:sz w:val="24"/>
          <w:szCs w:val="24"/>
        </w:rPr>
        <w:t xml:space="preserve">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fldSimple w:instr=" REF _Ref303323780 \r \h  \* MERGEFORMAT ">
        <w:r w:rsidR="003A4EE7" w:rsidRPr="003A4EE7">
          <w:rPr>
            <w:sz w:val="24"/>
            <w:szCs w:val="24"/>
          </w:rPr>
          <w:t>1.1.4</w:t>
        </w:r>
      </w:fldSimple>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fldSimple w:instr=" REF _Ref467506793 \r \h  \* MERGEFORMAT ">
        <w:r w:rsidR="003A4EE7" w:rsidRPr="003A4EE7">
          <w:rPr>
            <w:sz w:val="24"/>
            <w:szCs w:val="24"/>
          </w:rPr>
          <w:t>3.4.8.5</w:t>
        </w:r>
      </w:fldSimple>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62" w:name="_Ref442263553"/>
      <w:bookmarkStart w:id="1063" w:name="_Ref441573707"/>
      <w:bookmarkStart w:id="1064" w:name="_Ref442262682"/>
      <w:r w:rsidRPr="001C133F">
        <w:rPr>
          <w:sz w:val="24"/>
          <w:szCs w:val="24"/>
        </w:rPr>
        <w:lastRenderedPageBreak/>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2"/>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62040994 \h \n  \* MERGEFORMAT ">
        <w:r w:rsidR="003A4EE7">
          <w:t>3.6.1.1</w:t>
        </w:r>
      </w:fldSimple>
      <w:r w:rsidRPr="001C133F">
        <w:rPr>
          <w:szCs w:val="24"/>
        </w:rPr>
        <w:t>). В случае</w:t>
      </w:r>
      <w:proofErr w:type="gramStart"/>
      <w:r w:rsidRPr="001C133F">
        <w:rPr>
          <w:szCs w:val="24"/>
        </w:rPr>
        <w:t>,</w:t>
      </w:r>
      <w:proofErr w:type="gramEnd"/>
      <w:r w:rsidRPr="001C133F">
        <w:rPr>
          <w:szCs w:val="24"/>
        </w:rPr>
        <w:t xml:space="preserve"> если на момент истечения срока окончания приема Заявок (п. </w:t>
      </w:r>
      <w:fldSimple w:instr=" REF  _Ref462040994 \h \n  \* MERGEFORMAT ">
        <w:r w:rsidR="003A4EE7">
          <w:t>3.6.1.1</w:t>
        </w:r>
      </w:fldSimple>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1C133F">
        <w:rPr>
          <w:szCs w:val="24"/>
        </w:rPr>
        <w:t>извещения:____</w:t>
      </w:r>
      <w:proofErr w:type="spellEnd"/>
      <w:r w:rsidRPr="001C133F">
        <w:rPr>
          <w:szCs w:val="24"/>
        </w:rPr>
        <w:t>. НДС не облагается». В случае отсутствия в составе Заявки документа, подтверждающего внесение денежных сре</w:t>
      </w:r>
      <w:proofErr w:type="gramStart"/>
      <w:r w:rsidRPr="001C133F">
        <w:rPr>
          <w:szCs w:val="24"/>
        </w:rPr>
        <w:t>дств в к</w:t>
      </w:r>
      <w:proofErr w:type="gramEnd"/>
      <w:r w:rsidRPr="001C133F">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3A4EE7"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 xml:space="preserve">исполнения </w:t>
      </w:r>
      <w:r w:rsidRPr="003A4EE7">
        <w:rPr>
          <w:szCs w:val="24"/>
        </w:rPr>
        <w:t>обязательств, связанных с участием в открытом конкурсе и подачей Заявки,</w:t>
      </w:r>
      <w:r w:rsidRPr="003A4EE7">
        <w:rPr>
          <w:rFonts w:eastAsia="Calibri"/>
          <w:szCs w:val="24"/>
          <w:lang w:eastAsia="en-US"/>
        </w:rPr>
        <w:t xml:space="preserve"> копию </w:t>
      </w:r>
      <w:r w:rsidRPr="003A4EE7">
        <w:rPr>
          <w:szCs w:val="24"/>
        </w:rPr>
        <w:t>платежного</w:t>
      </w:r>
      <w:r w:rsidRPr="003A4EE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3A4EE7" w:rsidRPr="003A4EE7">
          <w:rPr>
            <w:rFonts w:eastAsia="Calibri"/>
            <w:szCs w:val="24"/>
            <w:lang w:eastAsia="en-US"/>
          </w:rPr>
          <w:t>5.7</w:t>
        </w:r>
      </w:fldSimple>
      <w:r w:rsidRPr="003A4EE7">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3A4EE7">
        <w:rPr>
          <w:rFonts w:eastAsia="Calibri"/>
          <w:szCs w:val="24"/>
          <w:lang w:eastAsia="en-US"/>
        </w:rPr>
        <w:t>Горностаевой</w:t>
      </w:r>
      <w:r w:rsidRPr="003A4EE7">
        <w:rPr>
          <w:rFonts w:eastAsia="Calibri"/>
          <w:szCs w:val="24"/>
          <w:lang w:eastAsia="en-US"/>
        </w:rPr>
        <w:t xml:space="preserve"> Татьяне</w:t>
      </w:r>
      <w:proofErr w:type="gramEnd"/>
      <w:r w:rsidRPr="003A4EE7">
        <w:rPr>
          <w:rFonts w:eastAsia="Calibri"/>
          <w:szCs w:val="24"/>
          <w:lang w:eastAsia="en-US"/>
        </w:rPr>
        <w:t xml:space="preserve"> Валентиновне - контактный телефон (495) 747-92-92 (3123), адрес электронной почты: </w:t>
      </w:r>
      <w:hyperlink r:id="rId25" w:history="1">
        <w:r w:rsidR="00794122" w:rsidRPr="003A4EE7">
          <w:rPr>
            <w:rFonts w:eastAsia="Calibri"/>
            <w:szCs w:val="24"/>
            <w:u w:val="single"/>
            <w:lang w:eastAsia="en-US"/>
          </w:rPr>
          <w:t>Gornostaeva.TV@mrsk-1.ru</w:t>
        </w:r>
      </w:hyperlink>
      <w:r w:rsidRPr="003A4EE7">
        <w:rPr>
          <w:rFonts w:eastAsia="Calibri"/>
          <w:szCs w:val="24"/>
          <w:lang w:eastAsia="en-US"/>
        </w:rPr>
        <w:t xml:space="preserve">. Данные документы необходимо направить Заказчику </w:t>
      </w:r>
      <w:r w:rsidRPr="003A4EE7">
        <w:rPr>
          <w:szCs w:val="24"/>
        </w:rPr>
        <w:t>до момента истечения срока окончания приема заявок (п</w:t>
      </w:r>
      <w:r w:rsidR="00E57E7C" w:rsidRPr="003A4EE7">
        <w:rPr>
          <w:szCs w:val="24"/>
        </w:rPr>
        <w:t>.</w:t>
      </w:r>
      <w:r w:rsidRPr="003A4EE7">
        <w:rPr>
          <w:szCs w:val="24"/>
        </w:rPr>
        <w:t xml:space="preserve"> </w:t>
      </w:r>
      <w:fldSimple w:instr=" REF  _Ref462040994 \h \n  \* MERGEFORMAT ">
        <w:r w:rsidR="003A4EE7">
          <w:t>3.6.1.1</w:t>
        </w:r>
      </w:fldSimple>
      <w:r w:rsidRPr="003A4EE7">
        <w:rPr>
          <w:szCs w:val="24"/>
        </w:rPr>
        <w:t>).</w:t>
      </w:r>
    </w:p>
    <w:p w:rsidR="00C442EA" w:rsidRPr="003A4EE7" w:rsidRDefault="00C442EA" w:rsidP="00363FC9">
      <w:pPr>
        <w:pStyle w:val="Times12"/>
        <w:numPr>
          <w:ilvl w:val="5"/>
          <w:numId w:val="78"/>
        </w:numPr>
        <w:tabs>
          <w:tab w:val="clear" w:pos="3960"/>
          <w:tab w:val="num" w:pos="1701"/>
        </w:tabs>
        <w:spacing w:before="120"/>
        <w:ind w:left="567" w:firstLine="0"/>
        <w:rPr>
          <w:szCs w:val="24"/>
        </w:rPr>
      </w:pPr>
      <w:bookmarkStart w:id="1065" w:name="_Ref468974078"/>
      <w:r w:rsidRPr="003A4EE7">
        <w:rPr>
          <w:rFonts w:eastAsia="Calibri"/>
          <w:szCs w:val="24"/>
          <w:lang w:eastAsia="en-US"/>
        </w:rPr>
        <w:t>Реквизиты</w:t>
      </w:r>
      <w:r w:rsidRPr="003A4EE7">
        <w:rPr>
          <w:szCs w:val="24"/>
        </w:rPr>
        <w:t xml:space="preserve"> Заказчика для перечисления денежных сре</w:t>
      </w:r>
      <w:proofErr w:type="gramStart"/>
      <w:r w:rsidRPr="003A4EE7">
        <w:rPr>
          <w:szCs w:val="24"/>
        </w:rPr>
        <w:t>дств в к</w:t>
      </w:r>
      <w:proofErr w:type="gramEnd"/>
      <w:r w:rsidRPr="003A4EE7">
        <w:rPr>
          <w:szCs w:val="24"/>
        </w:rPr>
        <w:t>ачестве обеспечения обязательств, связанных с участием в Конкурсе и подачей Заявки:</w:t>
      </w:r>
      <w:bookmarkEnd w:id="1065"/>
    </w:p>
    <w:p w:rsidR="00C442EA" w:rsidRPr="003A4EE7" w:rsidRDefault="00C442EA" w:rsidP="00C442EA">
      <w:pPr>
        <w:pStyle w:val="aff"/>
        <w:numPr>
          <w:ilvl w:val="0"/>
          <w:numId w:val="0"/>
        </w:numPr>
        <w:snapToGrid w:val="0"/>
        <w:spacing w:before="100" w:beforeAutospacing="1" w:line="240" w:lineRule="auto"/>
        <w:ind w:left="2160"/>
        <w:rPr>
          <w:sz w:val="24"/>
          <w:szCs w:val="24"/>
          <w:u w:val="single"/>
        </w:rPr>
      </w:pPr>
      <w:r w:rsidRPr="003A4EE7">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3A4EE7" w:rsidRDefault="00C442EA" w:rsidP="00363FC9">
      <w:pPr>
        <w:pStyle w:val="aff"/>
        <w:numPr>
          <w:ilvl w:val="0"/>
          <w:numId w:val="68"/>
        </w:numPr>
        <w:tabs>
          <w:tab w:val="left" w:pos="2127"/>
        </w:tabs>
        <w:spacing w:before="240" w:line="240" w:lineRule="auto"/>
        <w:ind w:left="2846" w:hanging="357"/>
        <w:rPr>
          <w:sz w:val="24"/>
          <w:szCs w:val="24"/>
        </w:rPr>
      </w:pPr>
      <w:r w:rsidRPr="003A4EE7">
        <w:rPr>
          <w:sz w:val="24"/>
          <w:szCs w:val="24"/>
        </w:rPr>
        <w:t>ИНН/КПП: 6901067107/997450001</w:t>
      </w:r>
    </w:p>
    <w:p w:rsidR="00C442EA" w:rsidRPr="003A4EE7" w:rsidRDefault="00C442EA" w:rsidP="00C442EA">
      <w:pPr>
        <w:pStyle w:val="aff"/>
        <w:numPr>
          <w:ilvl w:val="0"/>
          <w:numId w:val="0"/>
        </w:numPr>
        <w:tabs>
          <w:tab w:val="left" w:pos="2127"/>
        </w:tabs>
        <w:spacing w:line="240" w:lineRule="auto"/>
        <w:ind w:left="2847"/>
        <w:rPr>
          <w:sz w:val="24"/>
          <w:szCs w:val="24"/>
        </w:rPr>
      </w:pPr>
      <w:proofErr w:type="spellStart"/>
      <w:proofErr w:type="gramStart"/>
      <w:r w:rsidRPr="003A4EE7">
        <w:rPr>
          <w:sz w:val="24"/>
          <w:szCs w:val="24"/>
        </w:rPr>
        <w:t>р</w:t>
      </w:r>
      <w:proofErr w:type="spellEnd"/>
      <w:proofErr w:type="gramEnd"/>
      <w:r w:rsidRPr="003A4EE7">
        <w:rPr>
          <w:sz w:val="24"/>
          <w:szCs w:val="24"/>
        </w:rPr>
        <w:t>/с: 40702810000000019885 в ПАО РОСБАНК</w:t>
      </w:r>
    </w:p>
    <w:p w:rsidR="00C442EA" w:rsidRPr="003A4EE7" w:rsidRDefault="00C442EA" w:rsidP="00C442EA">
      <w:pPr>
        <w:pStyle w:val="aff"/>
        <w:numPr>
          <w:ilvl w:val="0"/>
          <w:numId w:val="0"/>
        </w:numPr>
        <w:tabs>
          <w:tab w:val="left" w:pos="2127"/>
        </w:tabs>
        <w:spacing w:line="240" w:lineRule="auto"/>
        <w:ind w:left="2847"/>
        <w:rPr>
          <w:sz w:val="24"/>
          <w:szCs w:val="24"/>
        </w:rPr>
      </w:pPr>
      <w:r w:rsidRPr="003A4EE7">
        <w:rPr>
          <w:sz w:val="24"/>
          <w:szCs w:val="24"/>
        </w:rPr>
        <w:t>БИК: 044525256</w:t>
      </w:r>
    </w:p>
    <w:p w:rsidR="00C442EA" w:rsidRPr="003A4EE7" w:rsidRDefault="00C442EA" w:rsidP="00C442EA">
      <w:pPr>
        <w:pStyle w:val="aff"/>
        <w:numPr>
          <w:ilvl w:val="0"/>
          <w:numId w:val="0"/>
        </w:numPr>
        <w:tabs>
          <w:tab w:val="left" w:pos="2127"/>
        </w:tabs>
        <w:spacing w:line="240" w:lineRule="auto"/>
        <w:ind w:left="2847"/>
        <w:rPr>
          <w:sz w:val="24"/>
          <w:szCs w:val="24"/>
        </w:rPr>
      </w:pPr>
      <w:r w:rsidRPr="003A4EE7">
        <w:rPr>
          <w:sz w:val="24"/>
          <w:szCs w:val="24"/>
        </w:rPr>
        <w:t>к/с: 30101810000000000256</w:t>
      </w:r>
    </w:p>
    <w:p w:rsidR="00C442EA" w:rsidRPr="003A4EE7" w:rsidRDefault="00C442EA" w:rsidP="00363FC9">
      <w:pPr>
        <w:pStyle w:val="Times12"/>
        <w:numPr>
          <w:ilvl w:val="5"/>
          <w:numId w:val="78"/>
        </w:numPr>
        <w:tabs>
          <w:tab w:val="clear" w:pos="3960"/>
          <w:tab w:val="num" w:pos="1701"/>
        </w:tabs>
        <w:spacing w:before="120"/>
        <w:ind w:left="567" w:firstLine="0"/>
        <w:rPr>
          <w:szCs w:val="24"/>
        </w:rPr>
      </w:pPr>
      <w:r w:rsidRPr="003A4EE7">
        <w:rPr>
          <w:rFonts w:eastAsia="Calibri"/>
          <w:szCs w:val="24"/>
          <w:lang w:eastAsia="en-US"/>
        </w:rPr>
        <w:t>Предоставленное</w:t>
      </w:r>
      <w:r w:rsidRPr="003A4EE7">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3A4EE7">
        <w:rPr>
          <w:szCs w:val="24"/>
        </w:rPr>
        <w:t>,</w:t>
      </w:r>
      <w:r w:rsidRPr="003A4EE7">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fldSimple w:instr=" REF _Ref467504788 \r \h  \* MERGEFORMAT ">
        <w:r w:rsidR="003A4EE7" w:rsidRPr="003A4EE7">
          <w:rPr>
            <w:sz w:val="24"/>
            <w:szCs w:val="24"/>
          </w:rPr>
          <w:t>3.18</w:t>
        </w:r>
      </w:fldSimple>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6"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63"/>
      <w:bookmarkEnd w:id="1064"/>
      <w:bookmarkEnd w:id="1066"/>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7" w:name="_Toc298234689"/>
      <w:bookmarkStart w:id="1068" w:name="_Toc255985683"/>
      <w:bookmarkStart w:id="1069" w:name="_Ref303250896"/>
      <w:bookmarkStart w:id="1070" w:name="_Ref306190495"/>
      <w:bookmarkStart w:id="1071" w:name="_Toc471823157"/>
      <w:r w:rsidRPr="00796A96">
        <w:rPr>
          <w:bCs/>
          <w:sz w:val="24"/>
          <w:szCs w:val="24"/>
        </w:rPr>
        <w:t>Разъяснение Конкурсной документации</w:t>
      </w:r>
      <w:bookmarkEnd w:id="1029"/>
      <w:bookmarkEnd w:id="1030"/>
      <w:r w:rsidRPr="00796A96">
        <w:rPr>
          <w:bCs/>
          <w:sz w:val="24"/>
          <w:szCs w:val="24"/>
        </w:rPr>
        <w:t>, внесение изменений в Конкурсную документацию</w:t>
      </w:r>
      <w:bookmarkEnd w:id="1067"/>
      <w:bookmarkEnd w:id="1068"/>
      <w:bookmarkEnd w:id="1069"/>
      <w:bookmarkEnd w:id="1070"/>
      <w:bookmarkEnd w:id="1071"/>
    </w:p>
    <w:p w:rsidR="000D1809" w:rsidRPr="00796A96" w:rsidRDefault="000D1809" w:rsidP="00744F64">
      <w:pPr>
        <w:pStyle w:val="3"/>
        <w:numPr>
          <w:ilvl w:val="2"/>
          <w:numId w:val="85"/>
        </w:numPr>
        <w:tabs>
          <w:tab w:val="num" w:pos="1620"/>
        </w:tabs>
        <w:spacing w:before="0"/>
        <w:ind w:left="1620" w:hanging="1081"/>
        <w:rPr>
          <w:sz w:val="24"/>
          <w:szCs w:val="24"/>
        </w:rPr>
      </w:pPr>
      <w:bookmarkStart w:id="1072" w:name="_Toc298234690"/>
      <w:bookmarkStart w:id="1073" w:name="_Toc255985684"/>
      <w:bookmarkStart w:id="1074" w:name="_Toc441503257"/>
      <w:bookmarkStart w:id="1075" w:name="_Toc441572047"/>
      <w:bookmarkStart w:id="1076" w:name="_Toc441575139"/>
      <w:bookmarkStart w:id="1077" w:name="_Ref441580874"/>
      <w:bookmarkStart w:id="1078" w:name="_Toc442434800"/>
      <w:bookmarkStart w:id="1079" w:name="_Toc442435639"/>
      <w:bookmarkStart w:id="1080" w:name="_Toc462044759"/>
      <w:bookmarkStart w:id="1081" w:name="_Toc462068462"/>
      <w:bookmarkStart w:id="1082" w:name="_Toc463514152"/>
      <w:bookmarkStart w:id="1083" w:name="_Toc469480368"/>
      <w:bookmarkStart w:id="1084" w:name="_Toc471823158"/>
      <w:bookmarkStart w:id="1085" w:name="_Ref496258325"/>
      <w:bookmarkStart w:id="1086" w:name="_Ref496258342"/>
      <w:r w:rsidRPr="00796A96">
        <w:rPr>
          <w:sz w:val="24"/>
          <w:szCs w:val="24"/>
        </w:rPr>
        <w:t>Разъяснение Конкурсной документации</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w:t>
      </w:r>
      <w:r w:rsidRPr="003A4EE7">
        <w:rPr>
          <w:iCs/>
          <w:sz w:val="24"/>
          <w:szCs w:val="24"/>
        </w:rPr>
        <w:t xml:space="preserve">Такой </w:t>
      </w:r>
      <w:r w:rsidRPr="003A4EE7">
        <w:rPr>
          <w:sz w:val="24"/>
          <w:szCs w:val="24"/>
        </w:rPr>
        <w:t>ответ</w:t>
      </w:r>
      <w:r w:rsidRPr="003A4EE7">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3A4EE7">
        <w:rPr>
          <w:iCs/>
          <w:sz w:val="24"/>
          <w:szCs w:val="24"/>
        </w:rPr>
        <w:t xml:space="preserve"> В случае</w:t>
      </w:r>
      <w:proofErr w:type="gramStart"/>
      <w:r w:rsidR="00EC52CE" w:rsidRPr="003A4EE7">
        <w:rPr>
          <w:iCs/>
          <w:sz w:val="24"/>
          <w:szCs w:val="24"/>
        </w:rPr>
        <w:t>,</w:t>
      </w:r>
      <w:proofErr w:type="gramEnd"/>
      <w:r w:rsidR="00EC52CE" w:rsidRPr="003A4EE7">
        <w:rPr>
          <w:iCs/>
          <w:sz w:val="24"/>
          <w:szCs w:val="24"/>
        </w:rPr>
        <w:t xml:space="preserve"> если разъяснения изменяют </w:t>
      </w:r>
      <w:r w:rsidR="00DF6114" w:rsidRPr="003A4EE7">
        <w:rPr>
          <w:iCs/>
          <w:sz w:val="24"/>
          <w:szCs w:val="24"/>
        </w:rPr>
        <w:t>Конкурсную</w:t>
      </w:r>
      <w:r w:rsidR="00EC52CE" w:rsidRPr="003A4EE7">
        <w:rPr>
          <w:iCs/>
          <w:sz w:val="24"/>
          <w:szCs w:val="24"/>
        </w:rPr>
        <w:t xml:space="preserve"> документацию, Организатором осуществляется </w:t>
      </w:r>
      <w:r w:rsidR="00DF6114" w:rsidRPr="003A4EE7">
        <w:rPr>
          <w:bCs/>
          <w:iCs/>
          <w:sz w:val="24"/>
          <w:szCs w:val="24"/>
        </w:rPr>
        <w:t xml:space="preserve">внесение изменений в </w:t>
      </w:r>
      <w:r w:rsidR="005A1FF6" w:rsidRPr="003A4EE7">
        <w:rPr>
          <w:iCs/>
          <w:sz w:val="24"/>
          <w:szCs w:val="24"/>
        </w:rPr>
        <w:t>Конкурсную документацию</w:t>
      </w:r>
      <w:r w:rsidR="00DF6114" w:rsidRPr="003A4EE7">
        <w:rPr>
          <w:bCs/>
          <w:iCs/>
          <w:sz w:val="24"/>
          <w:szCs w:val="24"/>
        </w:rPr>
        <w:t xml:space="preserve"> (п. </w:t>
      </w:r>
      <w:fldSimple w:instr=" REF _Ref441504805 \r \h  \* MERGEFORMAT ">
        <w:r w:rsidR="003A4EE7">
          <w:rPr>
            <w:bCs/>
            <w:iCs/>
            <w:sz w:val="24"/>
            <w:szCs w:val="24"/>
          </w:rPr>
          <w:t>3.5.2</w:t>
        </w:r>
      </w:fldSimple>
      <w:r w:rsidR="00DF6114" w:rsidRPr="003A4EE7">
        <w:rPr>
          <w:bCs/>
          <w:iCs/>
          <w:sz w:val="24"/>
          <w:szCs w:val="24"/>
        </w:rPr>
        <w:t xml:space="preserve">) и, при необходимости, продление подачи Заявок в соответствии с п. </w:t>
      </w:r>
      <w:fldSimple w:instr=" REF _Ref86823116 \r \h  \* MERGEFORMAT ">
        <w:r w:rsidR="003A4EE7">
          <w:rPr>
            <w:bCs/>
            <w:iCs/>
            <w:sz w:val="24"/>
            <w:szCs w:val="24"/>
          </w:rPr>
          <w:t>3.5.3</w:t>
        </w:r>
      </w:fldSimple>
      <w:r w:rsidR="00DF6114" w:rsidRPr="003A4EE7">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7" w:name="_Toc90385057"/>
      <w:bookmarkStart w:id="1088" w:name="_Toc98251723"/>
      <w:bookmarkStart w:id="1089" w:name="_Toc298234691"/>
      <w:bookmarkStart w:id="1090" w:name="_Toc255985685"/>
      <w:bookmarkStart w:id="1091" w:name="_Toc441503258"/>
      <w:bookmarkStart w:id="1092" w:name="_Ref441504805"/>
      <w:bookmarkStart w:id="1093" w:name="_Toc441572048"/>
      <w:bookmarkStart w:id="1094" w:name="_Toc441575140"/>
      <w:bookmarkStart w:id="1095" w:name="_Toc442434801"/>
      <w:bookmarkStart w:id="1096" w:name="_Toc442435640"/>
      <w:bookmarkStart w:id="1097" w:name="_Toc462044760"/>
      <w:bookmarkStart w:id="1098" w:name="_Toc462068463"/>
      <w:bookmarkStart w:id="1099" w:name="_Toc463514153"/>
      <w:bookmarkStart w:id="1100" w:name="_Toc469480369"/>
      <w:bookmarkStart w:id="1101"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02" w:name="_Ref306196800"/>
      <w:bookmarkStart w:id="1103"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fldSimple w:instr=" REF  _Ref441505211 \h \n  \* MERGEFORMAT ">
        <w:r w:rsidR="003A4EE7" w:rsidRPr="003A4EE7">
          <w:rPr>
            <w:sz w:val="24"/>
            <w:szCs w:val="24"/>
          </w:rPr>
          <w:t>3.6.1.1</w:t>
        </w:r>
      </w:fldSimple>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fldSimple w:instr=" REF  _Ref441505211 \h \n  \* MERGEFORMAT ">
        <w:r w:rsidR="003A4EE7" w:rsidRPr="003A4EE7">
          <w:rPr>
            <w:sz w:val="24"/>
            <w:szCs w:val="24"/>
          </w:rPr>
          <w:t>3.6.1.1</w:t>
        </w:r>
      </w:fldSimple>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fldSimple w:instr=" REF  _Ref441505211 \h \n  \* MERGEFORMAT ">
        <w:r w:rsidR="003A4EE7" w:rsidRPr="003A4EE7">
          <w:rPr>
            <w:sz w:val="24"/>
            <w:szCs w:val="24"/>
          </w:rPr>
          <w:t>3.6.1.1</w:t>
        </w:r>
      </w:fldSimple>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02"/>
      <w:r w:rsidR="002A1CE3" w:rsidRPr="00597F9C">
        <w:rPr>
          <w:iCs/>
          <w:sz w:val="24"/>
          <w:szCs w:val="24"/>
        </w:rPr>
        <w:t xml:space="preserve"> </w:t>
      </w:r>
      <w:bookmarkEnd w:id="1103"/>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lastRenderedPageBreak/>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04" w:name="_Ref86823116"/>
      <w:bookmarkStart w:id="1105" w:name="_Toc90385058"/>
      <w:bookmarkStart w:id="1106" w:name="_Toc98251724"/>
      <w:bookmarkStart w:id="1107" w:name="_Toc298234692"/>
      <w:bookmarkStart w:id="1108" w:name="_Toc255985686"/>
      <w:bookmarkStart w:id="1109" w:name="_Toc441503259"/>
      <w:bookmarkStart w:id="1110" w:name="_Toc441572049"/>
      <w:bookmarkStart w:id="1111" w:name="_Toc441575141"/>
      <w:bookmarkStart w:id="1112" w:name="_Toc442434802"/>
      <w:bookmarkStart w:id="1113" w:name="_Toc442435641"/>
      <w:bookmarkStart w:id="1114" w:name="_Toc462044761"/>
      <w:bookmarkStart w:id="1115" w:name="_Toc462068464"/>
      <w:bookmarkStart w:id="1116" w:name="_Toc463514154"/>
      <w:bookmarkStart w:id="1117" w:name="_Toc469480370"/>
      <w:bookmarkStart w:id="1118" w:name="_Toc471823160"/>
      <w:r w:rsidRPr="00796A96">
        <w:rPr>
          <w:sz w:val="24"/>
          <w:szCs w:val="24"/>
        </w:rPr>
        <w:t xml:space="preserve">Продление срока окончания </w:t>
      </w:r>
      <w:r w:rsidR="004E400C" w:rsidRPr="00796A96">
        <w:rPr>
          <w:sz w:val="24"/>
          <w:szCs w:val="24"/>
        </w:rPr>
        <w:t xml:space="preserve">подачи </w:t>
      </w:r>
      <w:bookmarkEnd w:id="1104"/>
      <w:bookmarkEnd w:id="1105"/>
      <w:bookmarkEnd w:id="1106"/>
      <w:bookmarkEnd w:id="1107"/>
      <w:bookmarkEnd w:id="1108"/>
      <w:bookmarkEnd w:id="1109"/>
      <w:r w:rsidR="00597F9C">
        <w:rPr>
          <w:sz w:val="24"/>
          <w:szCs w:val="24"/>
        </w:rPr>
        <w:t>Заявок</w:t>
      </w:r>
      <w:bookmarkEnd w:id="1110"/>
      <w:bookmarkEnd w:id="1111"/>
      <w:bookmarkEnd w:id="1112"/>
      <w:bookmarkEnd w:id="1113"/>
      <w:bookmarkEnd w:id="1114"/>
      <w:bookmarkEnd w:id="1115"/>
      <w:bookmarkEnd w:id="1116"/>
      <w:bookmarkEnd w:id="1117"/>
      <w:bookmarkEnd w:id="1118"/>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9" w:name="_Ref55280443"/>
      <w:bookmarkStart w:id="1120" w:name="_Toc55285351"/>
      <w:bookmarkStart w:id="1121" w:name="_Toc55305383"/>
      <w:bookmarkStart w:id="1122" w:name="_Toc57314654"/>
      <w:bookmarkStart w:id="1123" w:name="_Toc69728968"/>
      <w:bookmarkStart w:id="1124" w:name="_Toc98251728"/>
      <w:bookmarkStart w:id="1125" w:name="_Toc298234693"/>
      <w:bookmarkStart w:id="1126" w:name="_Toc255985687"/>
      <w:bookmarkStart w:id="1127"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9"/>
      <w:bookmarkEnd w:id="1120"/>
      <w:bookmarkEnd w:id="1121"/>
      <w:bookmarkEnd w:id="1122"/>
      <w:bookmarkEnd w:id="1123"/>
      <w:bookmarkEnd w:id="1124"/>
      <w:bookmarkEnd w:id="1125"/>
      <w:bookmarkEnd w:id="1126"/>
      <w:bookmarkEnd w:id="1127"/>
    </w:p>
    <w:p w:rsidR="005302F6" w:rsidRPr="00796A96" w:rsidRDefault="005302F6" w:rsidP="00744F64">
      <w:pPr>
        <w:pStyle w:val="3"/>
        <w:numPr>
          <w:ilvl w:val="2"/>
          <w:numId w:val="89"/>
        </w:numPr>
        <w:tabs>
          <w:tab w:val="num" w:pos="1620"/>
        </w:tabs>
        <w:spacing w:before="0"/>
        <w:ind w:left="1620" w:hanging="1081"/>
        <w:rPr>
          <w:sz w:val="24"/>
          <w:szCs w:val="24"/>
        </w:rPr>
      </w:pPr>
      <w:bookmarkStart w:id="1128" w:name="_Toc115623424"/>
      <w:bookmarkStart w:id="1129" w:name="_Toc298234694"/>
      <w:bookmarkStart w:id="1130" w:name="_Toc255985688"/>
      <w:bookmarkStart w:id="1131" w:name="_Toc441503263"/>
      <w:bookmarkStart w:id="1132" w:name="_Toc441572051"/>
      <w:bookmarkStart w:id="1133" w:name="_Toc441575143"/>
      <w:bookmarkStart w:id="1134" w:name="_Toc442434804"/>
      <w:bookmarkStart w:id="1135" w:name="_Toc442435643"/>
      <w:bookmarkStart w:id="1136" w:name="_Toc462044763"/>
      <w:bookmarkStart w:id="1137" w:name="_Toc462068466"/>
      <w:bookmarkStart w:id="1138" w:name="_Toc463514156"/>
      <w:bookmarkStart w:id="1139" w:name="_Toc469480372"/>
      <w:bookmarkStart w:id="1140" w:name="_Toc471823162"/>
      <w:bookmarkStart w:id="1141" w:name="_Ref56229451"/>
      <w:r w:rsidRPr="00796A96">
        <w:rPr>
          <w:sz w:val="24"/>
          <w:szCs w:val="24"/>
        </w:rPr>
        <w:t xml:space="preserve">Подача Конкурсных заявок через </w:t>
      </w:r>
      <w:r w:rsidR="002D7ACE" w:rsidRPr="00796A96">
        <w:rPr>
          <w:sz w:val="24"/>
          <w:szCs w:val="24"/>
        </w:rPr>
        <w:t>ЭТП</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A22DC" w:rsidRPr="003A4EE7" w:rsidRDefault="00597F9C" w:rsidP="00744F64">
      <w:pPr>
        <w:pStyle w:val="afd"/>
        <w:numPr>
          <w:ilvl w:val="3"/>
          <w:numId w:val="90"/>
        </w:numPr>
        <w:tabs>
          <w:tab w:val="left" w:pos="1620"/>
        </w:tabs>
        <w:spacing w:before="120" w:after="120" w:line="240" w:lineRule="auto"/>
        <w:ind w:left="0" w:firstLine="539"/>
        <w:rPr>
          <w:iCs/>
          <w:sz w:val="24"/>
          <w:szCs w:val="24"/>
        </w:rPr>
      </w:pPr>
      <w:bookmarkStart w:id="1142" w:name="_Ref441505211"/>
      <w:bookmarkStart w:id="1143" w:name="_Ref444178845"/>
      <w:bookmarkStart w:id="1144" w:name="_Ref462040994"/>
      <w:r w:rsidRPr="003A4EE7">
        <w:rPr>
          <w:bCs/>
          <w:sz w:val="24"/>
          <w:szCs w:val="24"/>
        </w:rPr>
        <w:t xml:space="preserve">Заявки на ЭТП могут быть поданы до </w:t>
      </w:r>
      <w:r w:rsidRPr="003A4EE7">
        <w:rPr>
          <w:b/>
          <w:bCs/>
          <w:sz w:val="24"/>
          <w:szCs w:val="24"/>
        </w:rPr>
        <w:t xml:space="preserve">12 часов 00 минут </w:t>
      </w:r>
      <w:r w:rsidR="003A4EE7" w:rsidRPr="003A4EE7">
        <w:rPr>
          <w:b/>
          <w:bCs/>
          <w:sz w:val="24"/>
          <w:szCs w:val="24"/>
        </w:rPr>
        <w:t>10</w:t>
      </w:r>
      <w:r w:rsidRPr="003A4EE7">
        <w:rPr>
          <w:b/>
          <w:bCs/>
          <w:sz w:val="24"/>
          <w:szCs w:val="24"/>
        </w:rPr>
        <w:t xml:space="preserve"> </w:t>
      </w:r>
      <w:r w:rsidR="003A4EE7" w:rsidRPr="003A4EE7">
        <w:rPr>
          <w:b/>
          <w:bCs/>
          <w:sz w:val="24"/>
          <w:szCs w:val="24"/>
        </w:rPr>
        <w:t>ноября</w:t>
      </w:r>
      <w:r w:rsidRPr="003A4EE7">
        <w:rPr>
          <w:b/>
          <w:bCs/>
          <w:sz w:val="24"/>
          <w:szCs w:val="24"/>
        </w:rPr>
        <w:t xml:space="preserve"> </w:t>
      </w:r>
      <w:r w:rsidR="00DA5CE6" w:rsidRPr="003A4EE7">
        <w:rPr>
          <w:b/>
          <w:bCs/>
          <w:sz w:val="24"/>
          <w:szCs w:val="24"/>
        </w:rPr>
        <w:t>2017</w:t>
      </w:r>
      <w:r w:rsidRPr="003A4EE7">
        <w:rPr>
          <w:b/>
          <w:bCs/>
          <w:sz w:val="24"/>
          <w:szCs w:val="24"/>
        </w:rPr>
        <w:t xml:space="preserve"> года</w:t>
      </w:r>
      <w:bookmarkEnd w:id="1142"/>
      <w:bookmarkEnd w:id="1143"/>
      <w:r w:rsidR="009836F3" w:rsidRPr="003A4EE7">
        <w:rPr>
          <w:b/>
          <w:bCs/>
          <w:sz w:val="24"/>
          <w:szCs w:val="24"/>
        </w:rPr>
        <w:t>,</w:t>
      </w:r>
      <w:r w:rsidR="009836F3" w:rsidRPr="003A4EE7">
        <w:rPr>
          <w:sz w:val="24"/>
          <w:szCs w:val="24"/>
        </w:rPr>
        <w:t xml:space="preserve"> при этом предложенная Участником в Письме о подаче оферты </w:t>
      </w:r>
      <w:r w:rsidR="009836F3" w:rsidRPr="003A4EE7">
        <w:rPr>
          <w:spacing w:val="-2"/>
          <w:sz w:val="24"/>
          <w:szCs w:val="24"/>
        </w:rPr>
        <w:t>(под</w:t>
      </w:r>
      <w:r w:rsidR="009836F3" w:rsidRPr="003A4EE7">
        <w:rPr>
          <w:sz w:val="24"/>
          <w:szCs w:val="24"/>
        </w:rPr>
        <w:t xml:space="preserve">раздел </w:t>
      </w:r>
      <w:fldSimple w:instr=" REF _Ref55336310 \r \h  \* MERGEFORMAT ">
        <w:r w:rsidR="003A4EE7" w:rsidRPr="003A4EE7">
          <w:rPr>
            <w:sz w:val="24"/>
            <w:szCs w:val="24"/>
          </w:rPr>
          <w:t>5.1</w:t>
        </w:r>
      </w:fldSimple>
      <w:r w:rsidR="009836F3" w:rsidRPr="003A4EE7">
        <w:rPr>
          <w:sz w:val="24"/>
          <w:szCs w:val="24"/>
        </w:rPr>
        <w:t>) цена должна соответствовать цене, указанной Участником на «котировочной доске» ЭТП</w:t>
      </w:r>
      <w:r w:rsidR="009836F3" w:rsidRPr="003A4EE7">
        <w:rPr>
          <w:bCs/>
          <w:sz w:val="24"/>
          <w:szCs w:val="24"/>
        </w:rPr>
        <w:t>.</w:t>
      </w:r>
      <w:bookmarkEnd w:id="1144"/>
      <w:r w:rsidR="006A22DC" w:rsidRPr="003A4EE7">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3A4EE7">
        <w:rPr>
          <w:iCs/>
          <w:sz w:val="24"/>
          <w:szCs w:val="24"/>
        </w:rPr>
        <w:t xml:space="preserve">Порядок подачи </w:t>
      </w:r>
      <w:r w:rsidR="00597F9C" w:rsidRPr="003A4EE7">
        <w:rPr>
          <w:iCs/>
          <w:sz w:val="24"/>
          <w:szCs w:val="24"/>
        </w:rPr>
        <w:t>Заявок</w:t>
      </w:r>
      <w:r w:rsidRPr="003A4EE7">
        <w:rPr>
          <w:iCs/>
          <w:sz w:val="24"/>
          <w:szCs w:val="24"/>
        </w:rPr>
        <w:t xml:space="preserve"> на ЭТП определяется правилами</w:t>
      </w:r>
      <w:r w:rsidRPr="00796A96">
        <w:rPr>
          <w:iCs/>
          <w:sz w:val="24"/>
          <w:szCs w:val="24"/>
        </w:rPr>
        <w:t xml:space="preserve">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fldSimple w:instr=" REF _Ref462040994 \r \h  \* MERGEFORMAT ">
        <w:r w:rsidR="003A4EE7" w:rsidRPr="003A4EE7">
          <w:rPr>
            <w:iCs/>
            <w:sz w:val="24"/>
            <w:szCs w:val="24"/>
          </w:rPr>
          <w:t>3.6.1.1</w:t>
        </w:r>
      </w:fldSimple>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45" w:name="_Ref115077798"/>
      <w:bookmarkStart w:id="1146" w:name="_Toc115623425"/>
      <w:bookmarkStart w:id="1147" w:name="_Toc298234695"/>
      <w:bookmarkStart w:id="1148" w:name="_Toc255985689"/>
      <w:bookmarkStart w:id="1149" w:name="_Toc441503264"/>
      <w:bookmarkStart w:id="1150" w:name="_Toc441572052"/>
      <w:bookmarkStart w:id="1151" w:name="_Toc441575144"/>
      <w:bookmarkStart w:id="1152" w:name="_Toc442434805"/>
      <w:bookmarkStart w:id="1153" w:name="_Toc442435644"/>
      <w:bookmarkStart w:id="1154" w:name="_Toc462044764"/>
      <w:bookmarkStart w:id="1155" w:name="_Toc462068467"/>
      <w:bookmarkStart w:id="1156" w:name="_Toc463514157"/>
      <w:bookmarkStart w:id="1157" w:name="_Toc469480373"/>
      <w:bookmarkStart w:id="1158"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bookmarkEnd w:id="1141"/>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fldSimple w:instr=" REF _Ref440272256 \r \h  \* MERGEFORMAT ">
        <w:r w:rsidR="003A4EE7" w:rsidRPr="003A4EE7">
          <w:rPr>
            <w:bCs/>
            <w:sz w:val="24"/>
            <w:szCs w:val="24"/>
          </w:rPr>
          <w:t>5.14</w:t>
        </w:r>
      </w:fldSimple>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fldSimple w:instr=" REF _Ref462067305 \r \h  \* MERGEFORMAT ">
        <w:r w:rsidR="003A4EE7" w:rsidRPr="003A4EE7">
          <w:rPr>
            <w:sz w:val="24"/>
            <w:szCs w:val="24"/>
          </w:rPr>
          <w:t>5.15</w:t>
        </w:r>
      </w:fldSimple>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9" w:name="_Toc115623421"/>
      <w:bookmarkStart w:id="1160" w:name="_Toc181595705"/>
      <w:bookmarkStart w:id="1161" w:name="_Toc298234696"/>
      <w:bookmarkStart w:id="1162" w:name="_Toc255985690"/>
      <w:bookmarkStart w:id="1163" w:name="_Ref303250927"/>
      <w:bookmarkStart w:id="1164" w:name="_Ref306191383"/>
      <w:bookmarkStart w:id="1165" w:name="_Toc471823164"/>
      <w:bookmarkStart w:id="1166" w:name="_Ref55280448"/>
      <w:bookmarkStart w:id="1167" w:name="_Toc55285352"/>
      <w:bookmarkStart w:id="1168" w:name="_Toc55305384"/>
      <w:bookmarkStart w:id="1169" w:name="_Toc57314655"/>
      <w:bookmarkStart w:id="1170" w:name="_Toc69728969"/>
      <w:bookmarkStart w:id="1171" w:name="_Toc98251729"/>
      <w:r w:rsidRPr="0008171A">
        <w:rPr>
          <w:bCs/>
          <w:sz w:val="24"/>
          <w:szCs w:val="24"/>
        </w:rPr>
        <w:lastRenderedPageBreak/>
        <w:t xml:space="preserve">Изменение и отзыв </w:t>
      </w:r>
      <w:bookmarkEnd w:id="1159"/>
      <w:bookmarkEnd w:id="1160"/>
      <w:bookmarkEnd w:id="1161"/>
      <w:bookmarkEnd w:id="1162"/>
      <w:bookmarkEnd w:id="1163"/>
      <w:bookmarkEnd w:id="1164"/>
      <w:r w:rsidR="006965FC" w:rsidRPr="0008171A">
        <w:rPr>
          <w:bCs/>
          <w:sz w:val="24"/>
          <w:szCs w:val="24"/>
        </w:rPr>
        <w:t>Заявок</w:t>
      </w:r>
      <w:bookmarkEnd w:id="1165"/>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72" w:name="_Toc469480375"/>
      <w:bookmarkStart w:id="1173" w:name="_Toc471823165"/>
      <w:r w:rsidRPr="00791161">
        <w:rPr>
          <w:b w:val="0"/>
          <w:sz w:val="24"/>
          <w:szCs w:val="24"/>
        </w:rPr>
        <w:t xml:space="preserve">До окончания срока подачи </w:t>
      </w:r>
      <w:r w:rsidRPr="00900BB1">
        <w:rPr>
          <w:b w:val="0"/>
          <w:sz w:val="24"/>
          <w:szCs w:val="24"/>
        </w:rPr>
        <w:t xml:space="preserve">заявок (п. </w:t>
      </w:r>
      <w:fldSimple w:instr=" REF  _Ref444178845 \h \n  \* MERGEFORMAT ">
        <w:r w:rsidR="003A4EE7" w:rsidRPr="003A4EE7">
          <w:rPr>
            <w:b w:val="0"/>
            <w:sz w:val="24"/>
            <w:szCs w:val="24"/>
          </w:rPr>
          <w:t>3.6.1.1</w:t>
        </w:r>
      </w:fldSimple>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172"/>
      <w:bookmarkEnd w:id="1173"/>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74" w:name="_Toc469480376"/>
      <w:bookmarkStart w:id="1175"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fldSimple w:instr=" REF  _Ref444178845 \h \n  \* MERGEFORMAT ">
        <w:r w:rsidR="003A4EE7" w:rsidRPr="003A4EE7">
          <w:rPr>
            <w:b w:val="0"/>
            <w:sz w:val="24"/>
            <w:szCs w:val="24"/>
          </w:rPr>
          <w:t>3.6.1.1</w:t>
        </w:r>
      </w:fldSimple>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174"/>
      <w:bookmarkEnd w:id="1175"/>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76" w:name="_Toc469480377"/>
      <w:bookmarkStart w:id="1177" w:name="_Toc471823167"/>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fldSimple w:instr=" REF  _Ref444178845 \h \n  \* MERGEFORMAT ">
        <w:r w:rsidR="003A4EE7" w:rsidRPr="003A4EE7">
          <w:rPr>
            <w:b w:val="0"/>
            <w:sz w:val="24"/>
            <w:szCs w:val="24"/>
          </w:rPr>
          <w:t>3.6.1.1</w:t>
        </w:r>
      </w:fldSimple>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3A4EE7" w:rsidRPr="003A4EE7">
          <w:rPr>
            <w:b w:val="0"/>
            <w:sz w:val="24"/>
            <w:szCs w:val="24"/>
          </w:rPr>
          <w:t>3.4.1.6</w:t>
        </w:r>
      </w:fldSimple>
      <w:r w:rsidRPr="00791161">
        <w:rPr>
          <w:b w:val="0"/>
          <w:sz w:val="24"/>
          <w:szCs w:val="24"/>
        </w:rPr>
        <w:t xml:space="preserve">, </w:t>
      </w:r>
      <w:fldSimple w:instr=" REF _Ref195087786 \r \h  \* MERGEFORMAT ">
        <w:r w:rsidR="003A4EE7" w:rsidRPr="003A4EE7">
          <w:rPr>
            <w:b w:val="0"/>
            <w:sz w:val="24"/>
            <w:szCs w:val="24"/>
          </w:rPr>
          <w:t>3.4.1.7</w:t>
        </w:r>
      </w:fldSimple>
      <w:r w:rsidRPr="00791161">
        <w:rPr>
          <w:b w:val="0"/>
          <w:sz w:val="24"/>
          <w:szCs w:val="24"/>
        </w:rPr>
        <w:t>, в письменной форме.</w:t>
      </w:r>
      <w:bookmarkEnd w:id="1176"/>
      <w:bookmarkEnd w:id="1177"/>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8" w:name="_Toc298234697"/>
      <w:bookmarkStart w:id="1179" w:name="_Toc255985691"/>
      <w:bookmarkStart w:id="1180" w:name="_Ref303250936"/>
      <w:bookmarkStart w:id="1181" w:name="_Ref303324216"/>
      <w:bookmarkStart w:id="1182" w:name="_Ref306191426"/>
      <w:bookmarkStart w:id="1183"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66"/>
      <w:bookmarkEnd w:id="1167"/>
      <w:bookmarkEnd w:id="1168"/>
      <w:bookmarkEnd w:id="1169"/>
      <w:bookmarkEnd w:id="1170"/>
      <w:bookmarkEnd w:id="1171"/>
      <w:bookmarkEnd w:id="1178"/>
      <w:bookmarkEnd w:id="1179"/>
      <w:bookmarkEnd w:id="1180"/>
      <w:bookmarkEnd w:id="1181"/>
      <w:bookmarkEnd w:id="1182"/>
      <w:bookmarkEnd w:id="1183"/>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84" w:name="_Toc469480379"/>
      <w:bookmarkStart w:id="1185"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84"/>
      <w:bookmarkEnd w:id="1185"/>
    </w:p>
    <w:p w:rsidR="00033854" w:rsidRPr="00791161" w:rsidRDefault="00033854" w:rsidP="00E8556A">
      <w:pPr>
        <w:pStyle w:val="3"/>
        <w:numPr>
          <w:ilvl w:val="0"/>
          <w:numId w:val="92"/>
        </w:numPr>
        <w:spacing w:before="0"/>
        <w:ind w:left="0" w:firstLine="539"/>
        <w:jc w:val="both"/>
        <w:rPr>
          <w:b w:val="0"/>
          <w:sz w:val="24"/>
          <w:szCs w:val="24"/>
        </w:rPr>
      </w:pPr>
      <w:bookmarkStart w:id="1186" w:name="_Toc469480380"/>
      <w:bookmarkStart w:id="1187"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86"/>
      <w:bookmarkEnd w:id="1187"/>
    </w:p>
    <w:p w:rsidR="00033854" w:rsidRPr="00900BB1" w:rsidRDefault="00033854" w:rsidP="00E8556A">
      <w:pPr>
        <w:pStyle w:val="3"/>
        <w:numPr>
          <w:ilvl w:val="0"/>
          <w:numId w:val="92"/>
        </w:numPr>
        <w:spacing w:before="0"/>
        <w:ind w:left="0" w:firstLine="539"/>
        <w:jc w:val="both"/>
        <w:rPr>
          <w:b w:val="0"/>
          <w:sz w:val="24"/>
          <w:szCs w:val="24"/>
        </w:rPr>
      </w:pPr>
      <w:bookmarkStart w:id="1188" w:name="_Ref441567650"/>
      <w:bookmarkStart w:id="1189" w:name="_Toc469480381"/>
      <w:bookmarkStart w:id="1190" w:name="_Toc471823171"/>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fldSimple w:instr=" REF  _Ref441505211 \h \n  \* MERGEFORMAT ">
        <w:r w:rsidR="003A4EE7" w:rsidRPr="003A4EE7">
          <w:rPr>
            <w:b w:val="0"/>
            <w:sz w:val="24"/>
            <w:szCs w:val="24"/>
          </w:rPr>
          <w:t>3.6.1.1</w:t>
        </w:r>
      </w:fldSimple>
      <w:r w:rsidR="006965FC" w:rsidRPr="00900BB1">
        <w:rPr>
          <w:b w:val="0"/>
          <w:sz w:val="24"/>
          <w:szCs w:val="24"/>
        </w:rPr>
        <w:t xml:space="preserve"> настоящей Документации</w:t>
      </w:r>
      <w:r w:rsidRPr="00900BB1">
        <w:rPr>
          <w:b w:val="0"/>
          <w:sz w:val="24"/>
          <w:szCs w:val="24"/>
        </w:rPr>
        <w:t>.</w:t>
      </w:r>
      <w:bookmarkEnd w:id="1188"/>
      <w:bookmarkEnd w:id="1189"/>
      <w:bookmarkEnd w:id="1190"/>
    </w:p>
    <w:p w:rsidR="00E20741" w:rsidRDefault="00E20741" w:rsidP="00E8556A">
      <w:pPr>
        <w:pStyle w:val="3"/>
        <w:numPr>
          <w:ilvl w:val="0"/>
          <w:numId w:val="92"/>
        </w:numPr>
        <w:spacing w:before="0"/>
        <w:ind w:left="0" w:firstLine="539"/>
        <w:jc w:val="both"/>
        <w:rPr>
          <w:b w:val="0"/>
          <w:sz w:val="24"/>
          <w:szCs w:val="24"/>
        </w:rPr>
      </w:pPr>
      <w:bookmarkStart w:id="1191" w:name="_Toc469480382"/>
      <w:bookmarkStart w:id="1192"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91"/>
      <w:bookmarkEnd w:id="1192"/>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3" w:name="_Toc298234698"/>
      <w:bookmarkStart w:id="1194" w:name="_Ref441224431"/>
      <w:bookmarkStart w:id="1195" w:name="_Toc471823173"/>
      <w:bookmarkStart w:id="1196" w:name="_Toc255985692"/>
      <w:bookmarkStart w:id="1197" w:name="_Ref303250953"/>
      <w:bookmarkStart w:id="1198" w:name="_Ref306191468"/>
      <w:bookmarkStart w:id="1199" w:name="_Ref55280453"/>
      <w:bookmarkStart w:id="1200" w:name="_Toc55285353"/>
      <w:bookmarkStart w:id="1201" w:name="_Toc55305385"/>
      <w:bookmarkStart w:id="1202" w:name="_Toc57314656"/>
      <w:bookmarkStart w:id="1203" w:name="_Toc69728970"/>
      <w:bookmarkStart w:id="1204" w:name="_Toc98251730"/>
      <w:r w:rsidRPr="00796A96">
        <w:rPr>
          <w:bCs/>
          <w:sz w:val="24"/>
          <w:szCs w:val="24"/>
        </w:rPr>
        <w:t xml:space="preserve">Оценка </w:t>
      </w:r>
      <w:bookmarkEnd w:id="1193"/>
      <w:bookmarkEnd w:id="1194"/>
      <w:r w:rsidR="00B70FE7">
        <w:rPr>
          <w:bCs/>
          <w:sz w:val="24"/>
          <w:szCs w:val="24"/>
        </w:rPr>
        <w:t>Заявок</w:t>
      </w:r>
      <w:bookmarkEnd w:id="1195"/>
      <w:r w:rsidR="00C044A7" w:rsidRPr="00796A96">
        <w:rPr>
          <w:b w:val="0"/>
          <w:bCs/>
          <w:sz w:val="24"/>
          <w:szCs w:val="24"/>
        </w:rPr>
        <w:t xml:space="preserve"> </w:t>
      </w:r>
      <w:bookmarkEnd w:id="1196"/>
      <w:bookmarkEnd w:id="1197"/>
      <w:bookmarkEnd w:id="1198"/>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5" w:name="_Toc325990473"/>
      <w:bookmarkStart w:id="1206" w:name="_Toc441485439"/>
      <w:bookmarkStart w:id="1207" w:name="_Toc441572056"/>
      <w:bookmarkStart w:id="1208" w:name="_Toc441575148"/>
      <w:bookmarkStart w:id="1209" w:name="_Toc442434809"/>
      <w:bookmarkStart w:id="1210" w:name="_Toc442435648"/>
      <w:bookmarkStart w:id="1211" w:name="_Toc462044768"/>
      <w:bookmarkStart w:id="1212" w:name="_Toc462068471"/>
      <w:bookmarkStart w:id="1213" w:name="_Toc463514161"/>
      <w:bookmarkStart w:id="1214" w:name="_Toc469480384"/>
      <w:bookmarkStart w:id="1215" w:name="_Toc471823174"/>
      <w:r w:rsidRPr="0036138D">
        <w:rPr>
          <w:sz w:val="24"/>
          <w:szCs w:val="24"/>
        </w:rPr>
        <w:t>Общие положения</w:t>
      </w:r>
      <w:bookmarkEnd w:id="1205"/>
      <w:bookmarkEnd w:id="1206"/>
      <w:bookmarkEnd w:id="1207"/>
      <w:bookmarkEnd w:id="1208"/>
      <w:bookmarkEnd w:id="1209"/>
      <w:bookmarkEnd w:id="1210"/>
      <w:bookmarkEnd w:id="1211"/>
      <w:bookmarkEnd w:id="1212"/>
      <w:bookmarkEnd w:id="1213"/>
      <w:bookmarkEnd w:id="1214"/>
      <w:bookmarkEnd w:id="1215"/>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F73732">
        <w:rPr>
          <w:sz w:val="24"/>
          <w:szCs w:val="24"/>
        </w:rPr>
        <w:fldChar w:fldCharType="begin"/>
      </w:r>
      <w:r w:rsidR="00900BB1">
        <w:rPr>
          <w:sz w:val="24"/>
          <w:szCs w:val="24"/>
        </w:rPr>
        <w:instrText xml:space="preserve"> REF  _Ref444176592 \h \n </w:instrText>
      </w:r>
      <w:r w:rsidR="00F73732">
        <w:rPr>
          <w:sz w:val="24"/>
          <w:szCs w:val="24"/>
        </w:rPr>
      </w:r>
      <w:r w:rsidR="00F73732">
        <w:rPr>
          <w:sz w:val="24"/>
          <w:szCs w:val="24"/>
        </w:rPr>
        <w:fldChar w:fldCharType="separate"/>
      </w:r>
      <w:r w:rsidR="003A4EE7">
        <w:rPr>
          <w:sz w:val="24"/>
          <w:szCs w:val="24"/>
        </w:rPr>
        <w:t>3.9.2.2</w:t>
      </w:r>
      <w:r w:rsidR="00F73732">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3A4EE7" w:rsidRPr="003A4EE7">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3A4EE7" w:rsidRPr="003A4EE7">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16" w:name="_Toc325990474"/>
      <w:bookmarkStart w:id="1217" w:name="_Toc441485440"/>
      <w:bookmarkStart w:id="1218" w:name="_Ref441505953"/>
      <w:bookmarkStart w:id="1219" w:name="_Toc441572057"/>
      <w:bookmarkStart w:id="1220" w:name="_Toc441575149"/>
      <w:bookmarkStart w:id="1221" w:name="_Toc442434810"/>
      <w:bookmarkStart w:id="1222" w:name="_Toc442435649"/>
      <w:bookmarkStart w:id="1223" w:name="_Toc462044769"/>
      <w:bookmarkStart w:id="1224" w:name="_Toc462068472"/>
      <w:bookmarkStart w:id="1225" w:name="_Toc463514162"/>
      <w:bookmarkStart w:id="1226" w:name="_Toc469480385"/>
      <w:bookmarkStart w:id="1227" w:name="_Toc471823175"/>
      <w:r w:rsidRPr="0036138D">
        <w:rPr>
          <w:sz w:val="24"/>
          <w:szCs w:val="24"/>
        </w:rPr>
        <w:t>Отборочная стадия</w:t>
      </w:r>
      <w:bookmarkEnd w:id="1216"/>
      <w:bookmarkEnd w:id="1217"/>
      <w:bookmarkEnd w:id="1218"/>
      <w:bookmarkEnd w:id="1219"/>
      <w:bookmarkEnd w:id="1220"/>
      <w:bookmarkEnd w:id="1221"/>
      <w:bookmarkEnd w:id="1222"/>
      <w:bookmarkEnd w:id="1223"/>
      <w:bookmarkEnd w:id="1224"/>
      <w:bookmarkEnd w:id="1225"/>
      <w:bookmarkEnd w:id="1226"/>
      <w:bookmarkEnd w:id="1227"/>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F73732">
        <w:rPr>
          <w:sz w:val="24"/>
          <w:szCs w:val="24"/>
        </w:rPr>
        <w:fldChar w:fldCharType="begin"/>
      </w:r>
      <w:r>
        <w:rPr>
          <w:sz w:val="24"/>
          <w:szCs w:val="24"/>
        </w:rPr>
        <w:instrText xml:space="preserve"> REF _Ref442278803 \r \h </w:instrText>
      </w:r>
      <w:r w:rsidR="00F73732">
        <w:rPr>
          <w:sz w:val="24"/>
          <w:szCs w:val="24"/>
        </w:rPr>
      </w:r>
      <w:r w:rsidR="00F73732">
        <w:rPr>
          <w:sz w:val="24"/>
          <w:szCs w:val="24"/>
        </w:rPr>
        <w:fldChar w:fldCharType="separate"/>
      </w:r>
      <w:r w:rsidR="003A4EE7">
        <w:rPr>
          <w:sz w:val="24"/>
          <w:szCs w:val="24"/>
        </w:rPr>
        <w:t>3.4.8</w:t>
      </w:r>
      <w:r w:rsidR="00F73732">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8"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221403">
        <w:rPr>
          <w:sz w:val="24"/>
          <w:szCs w:val="24"/>
        </w:rPr>
        <w:t>рассматривать и не учитывать</w:t>
      </w:r>
      <w:proofErr w:type="gramEnd"/>
      <w:r w:rsidR="00A06731" w:rsidRPr="00221403">
        <w:rPr>
          <w:sz w:val="24"/>
          <w:szCs w:val="24"/>
        </w:rPr>
        <w:t xml:space="preserve"> при принятии решений в рамках Конкурса</w:t>
      </w:r>
      <w:r w:rsidR="00C24F83" w:rsidRPr="00221403">
        <w:rPr>
          <w:sz w:val="24"/>
          <w:szCs w:val="24"/>
        </w:rPr>
        <w:t>.</w:t>
      </w:r>
      <w:bookmarkEnd w:id="1228"/>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w:t>
      </w:r>
      <w:r w:rsidR="00193398" w:rsidRPr="00221403">
        <w:rPr>
          <w:rFonts w:ascii="Times New Roman" w:hAnsi="Times New Roman"/>
          <w:szCs w:val="24"/>
        </w:rPr>
        <w:lastRenderedPageBreak/>
        <w:t xml:space="preserve">бенефициаров) (подраздел </w:t>
      </w:r>
      <w:fldSimple w:instr=" REF _Ref440272035 \r \h  \* MERGEFORMAT ">
        <w:r w:rsidR="003A4EE7" w:rsidRPr="003A4EE7">
          <w:rPr>
            <w:rFonts w:ascii="Times New Roman" w:hAnsi="Times New Roman"/>
            <w:szCs w:val="24"/>
          </w:rPr>
          <w:t>5.12</w:t>
        </w:r>
      </w:fldSimple>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fldSimple w:instr=" REF _Ref442278803 \r \h  \* MERGEFORMAT ">
        <w:r w:rsidR="003A4EE7" w:rsidRPr="003A4EE7">
          <w:rPr>
            <w:rFonts w:ascii="Times New Roman" w:hAnsi="Times New Roman"/>
            <w:szCs w:val="24"/>
          </w:rPr>
          <w:t>3.4.8</w:t>
        </w:r>
      </w:fldSimple>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9"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fldSimple w:instr=" REF _Ref441506983 \r \h  \* MERGEFORMAT ">
        <w:r w:rsidR="003A4EE7" w:rsidRPr="003A4EE7">
          <w:rPr>
            <w:sz w:val="24"/>
            <w:szCs w:val="24"/>
          </w:rPr>
          <w:t>3.4.8</w:t>
        </w:r>
      </w:fldSimple>
      <w:r w:rsidRPr="00735667">
        <w:rPr>
          <w:sz w:val="24"/>
          <w:szCs w:val="24"/>
        </w:rPr>
        <w:t>) .</w:t>
      </w:r>
      <w:bookmarkEnd w:id="1229"/>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30" w:name="_Toc325990475"/>
      <w:bookmarkStart w:id="1231" w:name="_Toc441485441"/>
      <w:bookmarkStart w:id="1232" w:name="_Ref441503121"/>
      <w:bookmarkStart w:id="1233" w:name="_Ref441505981"/>
      <w:bookmarkStart w:id="1234" w:name="_Toc441572058"/>
      <w:bookmarkStart w:id="1235" w:name="_Toc441575150"/>
      <w:bookmarkStart w:id="1236" w:name="_Toc442434811"/>
      <w:bookmarkStart w:id="1237" w:name="_Toc442435650"/>
      <w:bookmarkStart w:id="1238" w:name="_Toc462044770"/>
      <w:bookmarkStart w:id="1239" w:name="_Toc462068473"/>
      <w:bookmarkStart w:id="1240" w:name="_Toc463514163"/>
      <w:bookmarkStart w:id="1241" w:name="_Toc469480386"/>
      <w:bookmarkStart w:id="1242" w:name="_Toc471823176"/>
      <w:r w:rsidRPr="0036138D">
        <w:rPr>
          <w:sz w:val="24"/>
          <w:szCs w:val="24"/>
        </w:rPr>
        <w:t>Оценочная стадия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fldSimple w:instr=" REF _Ref471823363 \r \h  \* MERGEFORMAT ">
        <w:r w:rsidR="003A4EE7">
          <w:t>3.11</w:t>
        </w:r>
      </w:fldSimple>
      <w:r w:rsidR="00306748" w:rsidRPr="00F85216">
        <w:t xml:space="preserve"> Конкурсной документации. </w:t>
      </w:r>
      <w:r w:rsidRPr="00F85216">
        <w:t xml:space="preserve">После </w:t>
      </w:r>
      <w:r w:rsidRPr="00F85216">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 xml:space="preserve">В рамках оценочной стадии Конкурсная комиссия </w:t>
      </w:r>
      <w:proofErr w:type="gramStart"/>
      <w:r w:rsidRPr="00F85216">
        <w:rPr>
          <w:sz w:val="24"/>
          <w:szCs w:val="24"/>
        </w:rPr>
        <w:t>оценивает и сопоставляет</w:t>
      </w:r>
      <w:proofErr w:type="gramEnd"/>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43" w:name="_Toc234385858"/>
      <w:bookmarkStart w:id="1244" w:name="_Ref303250967"/>
      <w:bookmarkStart w:id="1245" w:name="_Toc471823177"/>
      <w:bookmarkStart w:id="1246" w:name="_Toc255985696"/>
      <w:bookmarkStart w:id="1247" w:name="_Ref55280461"/>
      <w:bookmarkStart w:id="1248" w:name="_Toc55285354"/>
      <w:bookmarkStart w:id="1249" w:name="_Toc55305386"/>
      <w:bookmarkStart w:id="1250" w:name="_Toc57314657"/>
      <w:bookmarkStart w:id="1251" w:name="_Toc69728971"/>
      <w:bookmarkStart w:id="1252" w:name="_Toc98251735"/>
      <w:bookmarkEnd w:id="1199"/>
      <w:bookmarkEnd w:id="1200"/>
      <w:bookmarkEnd w:id="1201"/>
      <w:bookmarkEnd w:id="1202"/>
      <w:bookmarkEnd w:id="1203"/>
      <w:bookmarkEnd w:id="1204"/>
      <w:bookmarkEnd w:id="1243"/>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44"/>
      <w:bookmarkEnd w:id="1245"/>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3" w:name="_Toc469480388"/>
      <w:bookmarkStart w:id="1254" w:name="_Toc471823178"/>
      <w:bookmarkEnd w:id="1246"/>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55" w:name="_Ref311211138"/>
      <w:bookmarkEnd w:id="1253"/>
      <w:bookmarkEnd w:id="1254"/>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56" w:name="_Toc469480389"/>
      <w:bookmarkStart w:id="1257"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56"/>
      <w:bookmarkEnd w:id="1257"/>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8" w:name="_Ref441567433"/>
      <w:bookmarkStart w:id="1259" w:name="_Toc469480390"/>
      <w:bookmarkStart w:id="1260"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55"/>
      <w:bookmarkEnd w:id="1258"/>
      <w:bookmarkEnd w:id="1259"/>
      <w:bookmarkEnd w:id="1260"/>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61" w:name="_Toc469480391"/>
      <w:bookmarkStart w:id="1262"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61"/>
      <w:bookmarkEnd w:id="1262"/>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63" w:name="_Ref441567441"/>
      <w:bookmarkStart w:id="1264" w:name="_Toc469480392"/>
      <w:bookmarkStart w:id="1265"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3"/>
      <w:bookmarkEnd w:id="1264"/>
      <w:bookmarkEnd w:id="1265"/>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66" w:name="_Toc469480393"/>
      <w:bookmarkStart w:id="1267" w:name="_Toc471823183"/>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fldSimple w:instr=" REF _Ref465850441 \r \h  \* MERGEFORMAT ">
        <w:r w:rsidR="003A4EE7" w:rsidRPr="003A4EE7">
          <w:rPr>
            <w:b w:val="0"/>
            <w:iCs/>
            <w:sz w:val="24"/>
            <w:szCs w:val="24"/>
          </w:rPr>
          <w:t>3.10.9</w:t>
        </w:r>
      </w:fldSimple>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66"/>
      <w:bookmarkEnd w:id="1267"/>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8" w:name="_Toc469480394"/>
      <w:bookmarkStart w:id="1269"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fldSimple w:instr=" REF _Ref441567433 \r \h  \* MERGEFORMAT ">
        <w:r w:rsidR="003A4EE7" w:rsidRPr="003A4EE7">
          <w:rPr>
            <w:b w:val="0"/>
            <w:iCs/>
            <w:sz w:val="24"/>
            <w:szCs w:val="24"/>
          </w:rPr>
          <w:t>3.10.3</w:t>
        </w:r>
      </w:fldSimple>
      <w:r w:rsidR="000C00D5" w:rsidRPr="007F7D20">
        <w:rPr>
          <w:b w:val="0"/>
          <w:iCs/>
          <w:sz w:val="24"/>
          <w:szCs w:val="24"/>
        </w:rPr>
        <w:t xml:space="preserve"> - </w:t>
      </w:r>
      <w:fldSimple w:instr=" REF _Ref441567441 \r \h  \* MERGEFORMAT ">
        <w:r w:rsidR="003A4EE7" w:rsidRPr="003A4EE7">
          <w:rPr>
            <w:b w:val="0"/>
            <w:iCs/>
            <w:sz w:val="24"/>
            <w:szCs w:val="24"/>
          </w:rPr>
          <w:t>3.10.5</w:t>
        </w:r>
      </w:fldSimple>
      <w:r w:rsidR="000C00D5" w:rsidRPr="007F7D20">
        <w:rPr>
          <w:b w:val="0"/>
          <w:iCs/>
          <w:sz w:val="24"/>
          <w:szCs w:val="24"/>
        </w:rPr>
        <w:t>.</w:t>
      </w:r>
      <w:bookmarkEnd w:id="1268"/>
      <w:bookmarkEnd w:id="1269"/>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70" w:name="_Ref468697383"/>
      <w:bookmarkStart w:id="1271" w:name="_Toc469480395"/>
      <w:bookmarkStart w:id="1272"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70"/>
      <w:bookmarkEnd w:id="1271"/>
      <w:bookmarkEnd w:id="1272"/>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73" w:name="_Ref465850441"/>
      <w:bookmarkStart w:id="1274" w:name="_Toc469480396"/>
      <w:bookmarkStart w:id="1275"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w:t>
      </w:r>
      <w:r w:rsidRPr="00E8556A">
        <w:rPr>
          <w:b w:val="0"/>
          <w:iCs/>
          <w:sz w:val="24"/>
          <w:szCs w:val="24"/>
        </w:rPr>
        <w:lastRenderedPageBreak/>
        <w:t xml:space="preserve">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73"/>
      <w:bookmarkEnd w:id="1274"/>
      <w:bookmarkEnd w:id="1275"/>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76" w:name="_Toc469480397"/>
      <w:bookmarkStart w:id="1277"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6"/>
      <w:bookmarkEnd w:id="1277"/>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8" w:name="_Toc469480398"/>
      <w:bookmarkStart w:id="1279"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8"/>
      <w:bookmarkEnd w:id="1279"/>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80" w:name="_Toc469480399"/>
      <w:bookmarkStart w:id="1281"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3A4EE7" w:rsidRPr="003A4EE7">
          <w:rPr>
            <w:b w:val="0"/>
            <w:iCs/>
            <w:sz w:val="24"/>
            <w:szCs w:val="24"/>
          </w:rPr>
          <w:t>3.15</w:t>
        </w:r>
      </w:fldSimple>
      <w:r w:rsidRPr="00E8556A">
        <w:rPr>
          <w:b w:val="0"/>
          <w:iCs/>
          <w:sz w:val="24"/>
          <w:szCs w:val="24"/>
        </w:rPr>
        <w:t xml:space="preserve"> данной документации. При этом Участник в обязательном порядке помимо документов, указанных в п. </w:t>
      </w:r>
      <w:fldSimple w:instr=" REF _Ref468697383 \r \h  \* MERGEFORMAT ">
        <w:r w:rsidR="003A4EE7" w:rsidRPr="003A4EE7">
          <w:rPr>
            <w:b w:val="0"/>
            <w:iCs/>
            <w:sz w:val="24"/>
            <w:szCs w:val="24"/>
          </w:rPr>
          <w:t>3.10.8</w:t>
        </w:r>
      </w:fldSimple>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fldSimple w:instr=" REF _Ref465675151 \r \h  \* MERGEFORMAT ">
        <w:r w:rsidR="003A4EE7" w:rsidRPr="003A4EE7">
          <w:rPr>
            <w:b w:val="0"/>
            <w:iCs/>
            <w:sz w:val="24"/>
            <w:szCs w:val="24"/>
          </w:rPr>
          <w:t>3.15.2</w:t>
        </w:r>
      </w:fldSimple>
      <w:r w:rsidRPr="00E8556A">
        <w:rPr>
          <w:b w:val="0"/>
          <w:iCs/>
          <w:sz w:val="24"/>
          <w:szCs w:val="24"/>
        </w:rPr>
        <w:t xml:space="preserve"> документации.</w:t>
      </w:r>
      <w:bookmarkEnd w:id="1280"/>
      <w:bookmarkEnd w:id="1281"/>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82" w:name="_Toc469480400"/>
      <w:bookmarkStart w:id="1283"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fldSimple w:instr=" REF _Ref465675151 \r \h  \* MERGEFORMAT ">
        <w:r w:rsidR="003A4EE7" w:rsidRPr="003A4EE7">
          <w:rPr>
            <w:b w:val="0"/>
            <w:sz w:val="24"/>
            <w:szCs w:val="24"/>
          </w:rPr>
          <w:t>3.15.2</w:t>
        </w:r>
      </w:fldSimple>
      <w:r w:rsidRPr="00F85216">
        <w:rPr>
          <w:b w:val="0"/>
          <w:sz w:val="24"/>
          <w:szCs w:val="24"/>
        </w:rPr>
        <w:t xml:space="preserve"> документации, предоставляются повторно.</w:t>
      </w:r>
      <w:bookmarkEnd w:id="1282"/>
      <w:bookmarkEnd w:id="1283"/>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84" w:name="_Toc471823191"/>
      <w:bookmarkStart w:id="1285" w:name="_Ref471823363"/>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284"/>
      <w:bookmarkEnd w:id="1285"/>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fldSimple w:instr=" REF _Ref303251044 \r \h  \* MERGEFORMAT ">
        <w:r w:rsidR="003A4EE7" w:rsidRPr="003A4EE7">
          <w:rPr>
            <w:rFonts w:ascii="Times New Roman" w:hAnsi="Times New Roman" w:cs="Times New Roman"/>
            <w:sz w:val="24"/>
            <w:szCs w:val="24"/>
          </w:rPr>
          <w:t>3.13</w:t>
        </w:r>
      </w:fldSimple>
      <w:r w:rsidRPr="00F8521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F85216">
        <w:rPr>
          <w:rFonts w:ascii="Times New Roman" w:hAnsi="Times New Roman" w:cs="Times New Roman"/>
          <w:sz w:val="24"/>
          <w:szCs w:val="24"/>
        </w:rPr>
        <w:lastRenderedPageBreak/>
        <w:t>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471823192"/>
      <w:bookmarkEnd w:id="1286"/>
      <w:bookmarkEnd w:id="1287"/>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8"/>
      <w:bookmarkEnd w:id="1289"/>
      <w:bookmarkEnd w:id="1290"/>
      <w:bookmarkEnd w:id="1291"/>
      <w:bookmarkEnd w:id="1292"/>
      <w:bookmarkEnd w:id="1293"/>
      <w:bookmarkEnd w:id="1294"/>
    </w:p>
    <w:bookmarkEnd w:id="1247"/>
    <w:bookmarkEnd w:id="1248"/>
    <w:bookmarkEnd w:id="1249"/>
    <w:bookmarkEnd w:id="1250"/>
    <w:bookmarkEnd w:id="1251"/>
    <w:bookmarkEnd w:id="1252"/>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3A4EE7" w:rsidRPr="003A4EE7">
          <w:rPr>
            <w:szCs w:val="24"/>
          </w:rPr>
          <w:t>3.17</w:t>
        </w:r>
      </w:fldSimple>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95"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95"/>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96" w:name="_Ref311220495"/>
    </w:p>
    <w:p w:rsidR="0012636C" w:rsidRPr="0008171A" w:rsidRDefault="0012636C" w:rsidP="00E8556A">
      <w:pPr>
        <w:pStyle w:val="Times12"/>
        <w:numPr>
          <w:ilvl w:val="2"/>
          <w:numId w:val="94"/>
        </w:numPr>
        <w:spacing w:after="120"/>
        <w:ind w:left="0" w:firstLine="567"/>
        <w:rPr>
          <w:szCs w:val="24"/>
        </w:rPr>
      </w:pPr>
      <w:r w:rsidRPr="0008171A">
        <w:rPr>
          <w:szCs w:val="24"/>
        </w:rPr>
        <w:t>В случае</w:t>
      </w:r>
      <w:proofErr w:type="gramStart"/>
      <w:r w:rsidRPr="0008171A">
        <w:rPr>
          <w:szCs w:val="24"/>
        </w:rPr>
        <w:t>,</w:t>
      </w:r>
      <w:proofErr w:type="gramEnd"/>
      <w:r w:rsidRPr="0008171A">
        <w:rPr>
          <w:szCs w:val="24"/>
        </w:rPr>
        <w:t xml:space="preserve"> если при проведении конкурса: </w:t>
      </w:r>
      <w:bookmarkEnd w:id="1296"/>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proofErr w:type="gramStart"/>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roofErr w:type="gramEnd"/>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7" w:name="_Ref303251044"/>
      <w:bookmarkStart w:id="1298" w:name="_Toc471823193"/>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297"/>
      <w:bookmarkEnd w:id="1298"/>
      <w:proofErr w:type="gramEnd"/>
    </w:p>
    <w:p w:rsidR="003C02F5" w:rsidRPr="00112895" w:rsidRDefault="003C02F5" w:rsidP="00E8556A">
      <w:pPr>
        <w:pStyle w:val="Times12"/>
        <w:numPr>
          <w:ilvl w:val="0"/>
          <w:numId w:val="95"/>
        </w:numPr>
        <w:spacing w:after="120"/>
        <w:ind w:left="1701" w:hanging="1134"/>
        <w:rPr>
          <w:szCs w:val="24"/>
        </w:rPr>
      </w:pPr>
      <w:bookmarkStart w:id="1299" w:name="_Ref303277595"/>
      <w:r w:rsidRPr="00112895">
        <w:rPr>
          <w:szCs w:val="24"/>
        </w:rPr>
        <w:t>Конкурс признается несостоявшимся в случаях:</w:t>
      </w:r>
      <w:bookmarkEnd w:id="1299"/>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lastRenderedPageBreak/>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00" w:name="_Ref55280469"/>
      <w:bookmarkStart w:id="1301" w:name="_Toc55285355"/>
      <w:bookmarkStart w:id="1302" w:name="_Toc55305387"/>
      <w:bookmarkStart w:id="1303" w:name="_Toc57314658"/>
      <w:bookmarkStart w:id="1304" w:name="_Toc69728972"/>
      <w:bookmarkStart w:id="1305" w:name="_Toc98251736"/>
      <w:bookmarkStart w:id="1306" w:name="_Toc298234703"/>
      <w:bookmarkStart w:id="1307" w:name="_Toc255985698"/>
      <w:bookmarkStart w:id="1308" w:name="_Ref303251059"/>
      <w:bookmarkStart w:id="1309" w:name="_Toc471823194"/>
      <w:r w:rsidRPr="00796A96">
        <w:rPr>
          <w:bCs/>
          <w:sz w:val="24"/>
          <w:szCs w:val="24"/>
        </w:rPr>
        <w:t>Подписание Протокола о результатах конкурса</w:t>
      </w:r>
      <w:bookmarkEnd w:id="1300"/>
      <w:bookmarkEnd w:id="1301"/>
      <w:bookmarkEnd w:id="1302"/>
      <w:bookmarkEnd w:id="1303"/>
      <w:bookmarkEnd w:id="1304"/>
      <w:bookmarkEnd w:id="1305"/>
      <w:bookmarkEnd w:id="1306"/>
      <w:bookmarkEnd w:id="1307"/>
      <w:bookmarkEnd w:id="1308"/>
      <w:bookmarkEnd w:id="1309"/>
    </w:p>
    <w:p w:rsidR="001052AF" w:rsidRPr="00796A96" w:rsidRDefault="00276F9A" w:rsidP="00E8556A">
      <w:pPr>
        <w:pStyle w:val="Times12"/>
        <w:numPr>
          <w:ilvl w:val="2"/>
          <w:numId w:val="96"/>
        </w:numPr>
        <w:spacing w:after="120"/>
        <w:ind w:left="0" w:firstLine="567"/>
        <w:rPr>
          <w:szCs w:val="24"/>
        </w:rPr>
      </w:pPr>
      <w:r w:rsidRPr="003A4EE7">
        <w:rPr>
          <w:szCs w:val="24"/>
        </w:rPr>
        <w:t xml:space="preserve">Подписание Протокола о результатах конкурса назначается на </w:t>
      </w:r>
      <w:r w:rsidR="003A4EE7" w:rsidRPr="003A4EE7">
        <w:rPr>
          <w:b/>
          <w:bCs w:val="0"/>
          <w:szCs w:val="24"/>
        </w:rPr>
        <w:t>08</w:t>
      </w:r>
      <w:r w:rsidRPr="003A4EE7">
        <w:rPr>
          <w:b/>
          <w:bCs w:val="0"/>
          <w:szCs w:val="24"/>
        </w:rPr>
        <w:t xml:space="preserve"> </w:t>
      </w:r>
      <w:r w:rsidR="003A4EE7" w:rsidRPr="003A4EE7">
        <w:rPr>
          <w:b/>
          <w:bCs w:val="0"/>
          <w:szCs w:val="24"/>
        </w:rPr>
        <w:t>декабря</w:t>
      </w:r>
      <w:r w:rsidRPr="003A4EE7">
        <w:rPr>
          <w:b/>
          <w:bCs w:val="0"/>
          <w:szCs w:val="24"/>
        </w:rPr>
        <w:t xml:space="preserve"> </w:t>
      </w:r>
      <w:r w:rsidR="00DA5CE6" w:rsidRPr="003A4EE7">
        <w:rPr>
          <w:b/>
          <w:bCs w:val="0"/>
          <w:szCs w:val="24"/>
        </w:rPr>
        <w:t>2017</w:t>
      </w:r>
      <w:r w:rsidRPr="003A4EE7">
        <w:rPr>
          <w:b/>
          <w:bCs w:val="0"/>
          <w:szCs w:val="24"/>
        </w:rPr>
        <w:t xml:space="preserve"> года</w:t>
      </w:r>
      <w:r w:rsidRPr="003A4EE7">
        <w:rPr>
          <w:szCs w:val="24"/>
        </w:rPr>
        <w:t xml:space="preserve">. </w:t>
      </w:r>
      <w:proofErr w:type="gramStart"/>
      <w:r w:rsidRPr="003A4EE7">
        <w:rPr>
          <w:szCs w:val="24"/>
        </w:rPr>
        <w:t xml:space="preserve">Конкурсная комиссия вправе </w:t>
      </w:r>
      <w:r w:rsidRPr="003A4EE7">
        <w:rPr>
          <w:bCs w:val="0"/>
          <w:szCs w:val="24"/>
        </w:rPr>
        <w:t>изменить</w:t>
      </w:r>
      <w:r w:rsidRPr="003A4EE7">
        <w:rPr>
          <w:szCs w:val="24"/>
        </w:rPr>
        <w:t xml:space="preserve"> данный срок как меньшую (раннюю) так и в большую (позднюю) сторону.</w:t>
      </w:r>
      <w:proofErr w:type="gramEnd"/>
      <w:r w:rsidR="001052AF" w:rsidRPr="003A4EE7">
        <w:rPr>
          <w:szCs w:val="24"/>
        </w:rPr>
        <w:t xml:space="preserve"> Точное время и место подписания</w:t>
      </w:r>
      <w:r w:rsidR="001052AF" w:rsidRPr="00796A96">
        <w:rPr>
          <w:szCs w:val="24"/>
        </w:rPr>
        <w:t xml:space="preserve"> Протокола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10"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0"/>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311"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11"/>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12" w:name="_Ref302132333"/>
      <w:proofErr w:type="gramStart"/>
      <w:r w:rsidRPr="00F85216">
        <w:rPr>
          <w:szCs w:val="24"/>
        </w:rPr>
        <w:t xml:space="preserve">При наступлении случаев, определенных в п. </w:t>
      </w:r>
      <w:fldSimple w:instr=" REF _Ref302129490 \r \h  \* MERGEFORMAT ">
        <w:r w:rsidR="003A4EE7" w:rsidRPr="003A4EE7">
          <w:rPr>
            <w:szCs w:val="24"/>
          </w:rPr>
          <w:t>3.14.5</w:t>
        </w:r>
      </w:fldSimple>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w:t>
      </w:r>
      <w:proofErr w:type="gramEnd"/>
      <w:r w:rsidRPr="00F85216">
        <w:rPr>
          <w:szCs w:val="24"/>
        </w:rPr>
        <w:t xml:space="preserve">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2"/>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13" w:name="_Ref55280474"/>
      <w:bookmarkStart w:id="1314" w:name="_Toc55285356"/>
      <w:bookmarkStart w:id="1315" w:name="_Toc55305388"/>
      <w:bookmarkStart w:id="1316" w:name="_Toc57314659"/>
      <w:bookmarkStart w:id="1317" w:name="_Toc69728973"/>
      <w:bookmarkStart w:id="1318" w:name="_Toc98251737"/>
      <w:r w:rsidRPr="00796A96">
        <w:rPr>
          <w:sz w:val="24"/>
          <w:szCs w:val="24"/>
        </w:rPr>
        <w:lastRenderedPageBreak/>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3A4EE7" w:rsidRPr="003A4EE7">
          <w:rPr>
            <w:sz w:val="24"/>
            <w:szCs w:val="24"/>
          </w:rPr>
          <w:t>1.2.6</w:t>
        </w:r>
      </w:fldSimple>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9" w:name="_Ref465670219"/>
      <w:bookmarkStart w:id="1320" w:name="_Toc468441704"/>
      <w:bookmarkStart w:id="1321" w:name="_Toc471823195"/>
      <w:bookmarkStart w:id="1322" w:name="_Toc298234704"/>
      <w:bookmarkStart w:id="1323" w:name="_Toc255985699"/>
      <w:bookmarkStart w:id="1324" w:name="_Ref303251073"/>
      <w:bookmarkStart w:id="1325" w:name="_Ref306191775"/>
      <w:bookmarkStart w:id="1326" w:name="_Ref306195892"/>
      <w:bookmarkStart w:id="1327" w:name="_Ref306196630"/>
      <w:bookmarkStart w:id="1328" w:name="_Ref441567604"/>
      <w:r w:rsidRPr="0070125C">
        <w:rPr>
          <w:bCs/>
          <w:sz w:val="24"/>
          <w:szCs w:val="24"/>
        </w:rPr>
        <w:t>Антидемпинговые меры</w:t>
      </w:r>
      <w:bookmarkEnd w:id="1319"/>
      <w:bookmarkEnd w:id="1320"/>
      <w:bookmarkEnd w:id="1321"/>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fldSimple w:instr=" REF _Ref468697412 \r \h  \* MERGEFORMAT ">
        <w:r w:rsidR="003A4EE7" w:rsidRPr="003A4EE7">
          <w:rPr>
            <w:rFonts w:ascii="Times New Roman" w:eastAsia="Times New Roman,Italic" w:hAnsi="Times New Roman"/>
            <w:bCs/>
            <w:iCs/>
            <w:sz w:val="24"/>
            <w:szCs w:val="24"/>
          </w:rPr>
          <w:t>3.4.7</w:t>
        </w:r>
      </w:fldSimple>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9"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9"/>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организацией, представить заключение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fldSimple w:instr=" REF _Ref465675151 \r \h  \* MERGEFORMAT ">
        <w:r w:rsidR="003A4EE7" w:rsidRPr="003A4EE7">
          <w:rPr>
            <w:rFonts w:ascii="Times New Roman" w:eastAsia="Times New Roman,Italic" w:hAnsi="Times New Roman"/>
            <w:bCs/>
            <w:iCs/>
            <w:sz w:val="24"/>
            <w:szCs w:val="24"/>
          </w:rPr>
          <w:t>3.15.2</w:t>
        </w:r>
      </w:fldSimple>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697453 \r \h  \* MERGEFORMAT ">
        <w:r w:rsidR="003A4EE7" w:rsidRPr="003A4EE7">
          <w:rPr>
            <w:rFonts w:ascii="Times New Roman" w:eastAsia="Times New Roman,Italic" w:hAnsi="Times New Roman"/>
            <w:bCs/>
            <w:iCs/>
            <w:sz w:val="24"/>
            <w:szCs w:val="24"/>
          </w:rPr>
          <w:t>3.9.2.6</w:t>
        </w:r>
      </w:fldSimple>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E8556A">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fldSimple w:instr=" REF _Ref465437572 \r \h  \* MERGEFORMAT ">
        <w:r w:rsidR="003A4EE7" w:rsidRPr="003A4EE7">
          <w:rPr>
            <w:rFonts w:ascii="Times New Roman" w:eastAsia="Times New Roman,Italic" w:hAnsi="Times New Roman"/>
            <w:bCs/>
            <w:iCs/>
            <w:sz w:val="24"/>
            <w:szCs w:val="24"/>
          </w:rPr>
          <w:t>3.17.2</w:t>
        </w:r>
      </w:fldSimple>
      <w:r w:rsidRPr="00E8556A">
        <w:rPr>
          <w:rFonts w:ascii="Times New Roman" w:eastAsia="Times New Roman,Italic" w:hAnsi="Times New Roman"/>
          <w:bCs/>
          <w:iCs/>
          <w:sz w:val="24"/>
          <w:szCs w:val="24"/>
        </w:rPr>
        <w:t>-</w:t>
      </w:r>
      <w:fldSimple w:instr=" REF _Ref465440181 \r \h  \* MERGEFORMAT ">
        <w:r w:rsidR="003A4EE7" w:rsidRPr="003A4EE7">
          <w:rPr>
            <w:rFonts w:ascii="Times New Roman" w:eastAsia="Times New Roman,Italic" w:hAnsi="Times New Roman"/>
            <w:bCs/>
            <w:iCs/>
            <w:sz w:val="24"/>
            <w:szCs w:val="24"/>
          </w:rPr>
          <w:t>3.17.4</w:t>
        </w:r>
      </w:fldSimple>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w:t>
      </w:r>
      <w:proofErr w:type="gramStart"/>
      <w:r w:rsidRPr="00E8556A">
        <w:rPr>
          <w:rFonts w:ascii="Times New Roman" w:eastAsia="Times New Roman,Italic" w:hAnsi="Times New Roman"/>
          <w:bCs/>
          <w:iCs/>
          <w:sz w:val="24"/>
          <w:szCs w:val="24"/>
        </w:rPr>
        <w:t>,</w:t>
      </w:r>
      <w:proofErr w:type="gramEnd"/>
      <w:r w:rsidRPr="00E855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fldSimple w:instr=" REF _Ref465437572 \r \h  \* MERGEFORMAT ">
        <w:r w:rsidR="003A4EE7" w:rsidRPr="003A4EE7">
          <w:rPr>
            <w:szCs w:val="24"/>
          </w:rPr>
          <w:t>3.17.2</w:t>
        </w:r>
      </w:fldSimple>
      <w:r w:rsidRPr="0070125C">
        <w:rPr>
          <w:szCs w:val="24"/>
        </w:rPr>
        <w:t>-</w:t>
      </w:r>
      <w:fldSimple w:instr=" REF _Ref465440181 \r \h  \* MERGEFORMAT ">
        <w:r w:rsidR="003A4EE7" w:rsidRPr="003A4EE7">
          <w:rPr>
            <w:szCs w:val="24"/>
          </w:rPr>
          <w:t>3.17.4</w:t>
        </w:r>
      </w:fldSimple>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30" w:name="_Ref468697489"/>
      <w:bookmarkStart w:id="1331" w:name="_Toc471823196"/>
      <w:r w:rsidRPr="0070125C">
        <w:rPr>
          <w:bCs/>
          <w:sz w:val="24"/>
          <w:szCs w:val="24"/>
        </w:rPr>
        <w:t>Проведение преддоговорных переговоров (при необходимости) и подписание Договор</w:t>
      </w:r>
      <w:bookmarkEnd w:id="1313"/>
      <w:bookmarkEnd w:id="1314"/>
      <w:bookmarkEnd w:id="1315"/>
      <w:bookmarkEnd w:id="1316"/>
      <w:bookmarkEnd w:id="1317"/>
      <w:bookmarkEnd w:id="1318"/>
      <w:r w:rsidRPr="0070125C">
        <w:rPr>
          <w:bCs/>
          <w:sz w:val="24"/>
          <w:szCs w:val="24"/>
        </w:rPr>
        <w:t>а</w:t>
      </w:r>
      <w:bookmarkEnd w:id="1322"/>
      <w:bookmarkEnd w:id="1323"/>
      <w:bookmarkEnd w:id="1324"/>
      <w:bookmarkEnd w:id="1325"/>
      <w:bookmarkEnd w:id="1326"/>
      <w:bookmarkEnd w:id="1327"/>
      <w:bookmarkEnd w:id="1328"/>
      <w:bookmarkEnd w:id="1330"/>
      <w:bookmarkEnd w:id="1331"/>
    </w:p>
    <w:p w:rsidR="00C165EC" w:rsidRPr="0070125C" w:rsidRDefault="00C165EC" w:rsidP="00E8556A">
      <w:pPr>
        <w:pStyle w:val="Times12"/>
        <w:numPr>
          <w:ilvl w:val="1"/>
          <w:numId w:val="100"/>
        </w:numPr>
        <w:spacing w:after="120"/>
        <w:ind w:left="0" w:firstLine="567"/>
        <w:rPr>
          <w:bCs w:val="0"/>
          <w:color w:val="000000"/>
          <w:szCs w:val="24"/>
        </w:rPr>
      </w:pPr>
      <w:bookmarkStart w:id="1332" w:name="_Ref55280483"/>
      <w:bookmarkStart w:id="1333" w:name="_Toc55285357"/>
      <w:bookmarkStart w:id="1334" w:name="_Toc55305389"/>
      <w:bookmarkStart w:id="1335" w:name="_Toc57314660"/>
      <w:bookmarkStart w:id="1336" w:name="_Toc69728974"/>
      <w:bookmarkStart w:id="1337"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в те</w:t>
      </w:r>
      <w:proofErr w:type="gramStart"/>
      <w:r w:rsidRPr="0070125C">
        <w:rPr>
          <w:bCs/>
          <w:i/>
          <w:color w:val="000000"/>
          <w:szCs w:val="24"/>
        </w:rPr>
        <w:t xml:space="preserve">кст </w:t>
      </w:r>
      <w:r w:rsidR="0042267B" w:rsidRPr="0070125C">
        <w:rPr>
          <w:bCs/>
          <w:i/>
          <w:color w:val="000000"/>
          <w:szCs w:val="24"/>
        </w:rPr>
        <w:t>пр</w:t>
      </w:r>
      <w:proofErr w:type="gramEnd"/>
      <w:r w:rsidR="0042267B" w:rsidRPr="0070125C">
        <w:rPr>
          <w:bCs/>
          <w:i/>
          <w:color w:val="000000"/>
          <w:szCs w:val="24"/>
        </w:rPr>
        <w:t>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8"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fldSimple w:instr=" REF _Ref311190855 \r \h  \* MERGEFORMAT ">
        <w:r w:rsidR="003A4EE7" w:rsidRPr="003A4EE7">
          <w:rPr>
            <w:bCs w:val="0"/>
            <w:color w:val="000000"/>
            <w:szCs w:val="24"/>
          </w:rPr>
          <w:t>3.17</w:t>
        </w:r>
      </w:fldSimple>
      <w:r w:rsidRPr="00796A96">
        <w:rPr>
          <w:bCs w:val="0"/>
          <w:color w:val="000000"/>
          <w:szCs w:val="24"/>
        </w:rPr>
        <w:t>)</w:t>
      </w:r>
      <w:r w:rsidR="0079705E" w:rsidRPr="00796A96">
        <w:rPr>
          <w:szCs w:val="24"/>
        </w:rPr>
        <w:t>.</w:t>
      </w:r>
      <w:bookmarkEnd w:id="1338"/>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fldSimple w:instr=" REF _Ref465670219 \r \h  \* MERGEFORMAT ">
        <w:r w:rsidR="003A4EE7" w:rsidRPr="003A4EE7">
          <w:rPr>
            <w:szCs w:val="24"/>
          </w:rPr>
          <w:t>3.15</w:t>
        </w:r>
      </w:fldSimple>
      <w:r w:rsidRPr="0070125C">
        <w:rPr>
          <w:szCs w:val="24"/>
        </w:rPr>
        <w:t xml:space="preserve">, </w:t>
      </w:r>
      <w:r w:rsidRPr="0070125C">
        <w:rPr>
          <w:szCs w:val="24"/>
        </w:rPr>
        <w:lastRenderedPageBreak/>
        <w:t xml:space="preserve">обговариваются на этапе преддоговорных переговоров с учетом требований, изложенных в подпунктах </w:t>
      </w:r>
      <w:r w:rsidR="00F73732">
        <w:fldChar w:fldCharType="begin"/>
      </w:r>
      <w:r w:rsidR="00261290">
        <w:rPr>
          <w:szCs w:val="24"/>
        </w:rPr>
        <w:instrText xml:space="preserve"> REF _Ref465437572 \r \h </w:instrText>
      </w:r>
      <w:r w:rsidR="00F73732">
        <w:fldChar w:fldCharType="separate"/>
      </w:r>
      <w:r w:rsidR="003A4EE7">
        <w:rPr>
          <w:szCs w:val="24"/>
        </w:rPr>
        <w:t>3.17.2</w:t>
      </w:r>
      <w:r w:rsidR="00F73732">
        <w:fldChar w:fldCharType="end"/>
      </w:r>
      <w:r w:rsidRPr="0070125C">
        <w:rPr>
          <w:szCs w:val="24"/>
        </w:rPr>
        <w:t>-</w:t>
      </w:r>
      <w:fldSimple w:instr=" REF _Ref465440181 \r \h  \* MERGEFORMAT ">
        <w:r w:rsidR="003A4EE7" w:rsidRPr="003A4EE7">
          <w:rPr>
            <w:szCs w:val="24"/>
          </w:rPr>
          <w:t>3.17.4</w:t>
        </w:r>
      </w:fldSimple>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fldSimple w:instr=" REF _Ref86827161 \r \h  \* MERGEFORMAT ">
        <w:r w:rsidR="003A4EE7" w:rsidRPr="003A4EE7">
          <w:rPr>
            <w:bCs w:val="0"/>
            <w:color w:val="000000"/>
            <w:szCs w:val="24"/>
          </w:rPr>
          <w:t>1.2.6</w:t>
        </w:r>
      </w:fldSimple>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9" w:name="_Toc181693189"/>
      <w:bookmarkStart w:id="1340"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1" w:name="_Toc298234705"/>
      <w:bookmarkStart w:id="1342" w:name="_Ref441224402"/>
      <w:bookmarkStart w:id="1343" w:name="_Ref446059545"/>
      <w:bookmarkStart w:id="1344" w:name="_Ref468199124"/>
      <w:bookmarkStart w:id="1345" w:name="_Toc471823197"/>
      <w:bookmarkStart w:id="1346" w:name="_Toc255985700"/>
      <w:bookmarkStart w:id="1347" w:name="_Ref303251086"/>
      <w:bookmarkStart w:id="1348" w:name="_Ref303603212"/>
      <w:bookmarkStart w:id="1349" w:name="_Ref311190855"/>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339"/>
      <w:bookmarkEnd w:id="1340"/>
      <w:bookmarkEnd w:id="1341"/>
      <w:bookmarkEnd w:id="1342"/>
      <w:bookmarkEnd w:id="1343"/>
      <w:bookmarkEnd w:id="1344"/>
      <w:bookmarkEnd w:id="1345"/>
      <w:r w:rsidR="00524DFD" w:rsidRPr="0070125C">
        <w:rPr>
          <w:sz w:val="24"/>
          <w:szCs w:val="24"/>
        </w:rPr>
        <w:t xml:space="preserve"> </w:t>
      </w:r>
      <w:bookmarkEnd w:id="1346"/>
      <w:bookmarkEnd w:id="1347"/>
      <w:bookmarkEnd w:id="1348"/>
      <w:bookmarkEnd w:id="1349"/>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fldSimple w:instr=" REF _Ref441571138 \r \h  \* MERGEFORMAT ">
        <w:r w:rsidR="003A4EE7">
          <w:t>2</w:t>
        </w:r>
      </w:fldSimple>
      <w:r w:rsidR="00514CE6" w:rsidRPr="00261290">
        <w:rPr>
          <w:szCs w:val="24"/>
        </w:rPr>
        <w:t>)</w:t>
      </w:r>
      <w:r w:rsidRPr="00261290">
        <w:rPr>
          <w:szCs w:val="24"/>
        </w:rPr>
        <w:t xml:space="preserve"> и подпункте </w:t>
      </w:r>
      <w:fldSimple w:instr=" REF _Ref465437572 \r \h  \* MERGEFORMAT ">
        <w:r w:rsidR="003A4EE7" w:rsidRPr="003A4EE7">
          <w:rPr>
            <w:szCs w:val="24"/>
          </w:rPr>
          <w:t>3.17.2</w:t>
        </w:r>
      </w:fldSimple>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50"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0"/>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fldSimple w:instr=" REF _Ref468974078 \r \h  \* MERGEFORMAT ">
        <w:r w:rsidR="003A4EE7" w:rsidRPr="003A4EE7">
          <w:rPr>
            <w:bCs w:val="0"/>
            <w:szCs w:val="24"/>
          </w:rPr>
          <w:t>3.4.8.4.4</w:t>
        </w:r>
      </w:fldSimple>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fldSimple w:instr=" REF _Ref441571138 \r \h  \* MERGEFORMAT ">
        <w:r w:rsidR="003A4EE7">
          <w:t>2</w:t>
        </w:r>
      </w:fldSimple>
      <w:r w:rsidRPr="00261290">
        <w:rPr>
          <w:szCs w:val="24"/>
        </w:rPr>
        <w:t xml:space="preserve">) с учетом требований, изложенных в подпункте </w:t>
      </w:r>
      <w:fldSimple w:instr=" REF _Ref465437572 \r \h  \* MERGEFORMAT ">
        <w:r w:rsidR="003A4EE7" w:rsidRPr="003A4EE7">
          <w:rPr>
            <w:szCs w:val="24"/>
          </w:rPr>
          <w:t>3.17.2</w:t>
        </w:r>
      </w:fldSimple>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fldSimple w:instr=" REF _Ref468697489 \r \h  \* MERGEFORMAT ">
        <w:r w:rsidR="003A4EE7" w:rsidRPr="003A4EE7">
          <w:rPr>
            <w:szCs w:val="24"/>
          </w:rPr>
          <w:t>3.16</w:t>
        </w:r>
      </w:fldSimple>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51"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fldSimple w:instr=" REF _Ref302132333 \r \h  \* MERGEFORMAT ">
        <w:r w:rsidR="003A4EE7" w:rsidRPr="003A4EE7">
          <w:rPr>
            <w:bCs w:val="0"/>
            <w:szCs w:val="24"/>
          </w:rPr>
          <w:t>3.14.6</w:t>
        </w:r>
      </w:fldSimple>
      <w:r w:rsidRPr="00261290">
        <w:rPr>
          <w:bCs w:val="0"/>
          <w:szCs w:val="24"/>
        </w:rPr>
        <w:t>.</w:t>
      </w:r>
      <w:bookmarkEnd w:id="1351"/>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2" w:name="_Toc298234706"/>
      <w:bookmarkStart w:id="1353" w:name="_Toc255985701"/>
      <w:bookmarkStart w:id="1354" w:name="_Ref303251111"/>
      <w:bookmarkStart w:id="1355" w:name="_Ref306191812"/>
      <w:bookmarkStart w:id="1356" w:name="_Ref467504788"/>
      <w:bookmarkStart w:id="1357" w:name="_Toc471823198"/>
      <w:r w:rsidRPr="0070125C">
        <w:rPr>
          <w:sz w:val="24"/>
          <w:szCs w:val="24"/>
        </w:rPr>
        <w:t>Уведомление о результатах конкурса</w:t>
      </w:r>
      <w:bookmarkEnd w:id="1352"/>
      <w:bookmarkEnd w:id="1353"/>
      <w:bookmarkEnd w:id="1354"/>
      <w:bookmarkEnd w:id="1355"/>
      <w:bookmarkEnd w:id="1356"/>
      <w:bookmarkEnd w:id="1357"/>
    </w:p>
    <w:p w:rsidR="00495348" w:rsidRPr="00796A96" w:rsidRDefault="00495348" w:rsidP="001C6CCB">
      <w:pPr>
        <w:suppressAutoHyphens/>
        <w:adjustRightInd w:val="0"/>
        <w:spacing w:after="120"/>
        <w:ind w:firstLine="709"/>
        <w:textAlignment w:val="baseline"/>
        <w:rPr>
          <w:bCs/>
          <w:szCs w:val="24"/>
        </w:rPr>
      </w:pPr>
      <w:bookmarkStart w:id="1358" w:name="_Ref55280368"/>
      <w:bookmarkStart w:id="1359" w:name="_Toc55285361"/>
      <w:bookmarkStart w:id="1360" w:name="_Toc55305390"/>
      <w:bookmarkStart w:id="1361" w:name="_Toc57314671"/>
      <w:bookmarkStart w:id="1362" w:name="_Toc69728985"/>
      <w:bookmarkStart w:id="1363" w:name="_Toc98251750"/>
      <w:bookmarkStart w:id="1364" w:name="ФОРМЫ"/>
      <w:bookmarkEnd w:id="1332"/>
      <w:bookmarkEnd w:id="1333"/>
      <w:bookmarkEnd w:id="1334"/>
      <w:bookmarkEnd w:id="1335"/>
      <w:bookmarkEnd w:id="1336"/>
      <w:bookmarkEnd w:id="1337"/>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fldSimple w:instr=" REF _Ref441571244 \r \h  \* MERGEFORMAT ">
        <w:r w:rsidR="003A4EE7" w:rsidRPr="003A4EE7">
          <w:rPr>
            <w:iCs/>
            <w:szCs w:val="24"/>
          </w:rPr>
          <w:t>1.1.1</w:t>
        </w:r>
      </w:fldSimple>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65" w:name="_Ref440270568"/>
      <w:bookmarkStart w:id="1366" w:name="_Ref440274159"/>
      <w:bookmarkStart w:id="1367" w:name="_Ref440292555"/>
      <w:bookmarkStart w:id="1368" w:name="_Ref440292779"/>
      <w:bookmarkStart w:id="1369" w:name="_Toc441131092"/>
      <w:bookmarkStart w:id="1370" w:name="_Toc471823199"/>
      <w:bookmarkStart w:id="1371" w:name="_Toc255987070"/>
      <w:bookmarkStart w:id="1372" w:name="_Toc298234708"/>
      <w:bookmarkStart w:id="1373" w:name="_Ref303252032"/>
      <w:bookmarkStart w:id="1374" w:name="_Ref303252070"/>
      <w:bookmarkStart w:id="1375" w:name="_Ref303252077"/>
      <w:bookmarkStart w:id="1376" w:name="_Ref303277194"/>
      <w:bookmarkStart w:id="1377" w:name="_Ref305658227"/>
      <w:bookmarkStart w:id="1378" w:name="_Ref306189779"/>
      <w:bookmarkStart w:id="1379" w:name="_Ref306194809"/>
      <w:bookmarkStart w:id="1380" w:name="_Ref306636965"/>
      <w:bookmarkStart w:id="1381" w:name="_Ref306636996"/>
      <w:bookmarkStart w:id="1382" w:name="_Ref307397504"/>
      <w:bookmarkStart w:id="1383" w:name="_Ref307397528"/>
      <w:bookmarkStart w:id="1384" w:name="_Ref307397538"/>
      <w:bookmarkStart w:id="1385" w:name="_Ref307397550"/>
      <w:bookmarkStart w:id="1386" w:name="_Ref307397560"/>
      <w:bookmarkStart w:id="1387" w:name="_Ref307397580"/>
      <w:bookmarkStart w:id="1388" w:name="_Ref307397635"/>
      <w:bookmarkStart w:id="1389" w:name="_Ref307397689"/>
      <w:bookmarkStart w:id="1390" w:name="_Ref307397698"/>
      <w:bookmarkStart w:id="1391" w:name="_Ref307397718"/>
      <w:bookmarkStart w:id="1392" w:name="_Ref307397749"/>
      <w:bookmarkStart w:id="1393" w:name="_Ref307397762"/>
      <w:bookmarkStart w:id="1394" w:name="_Ref307397779"/>
      <w:bookmarkStart w:id="1395" w:name="_Ref307397791"/>
      <w:bookmarkStart w:id="1396" w:name="_Ref307397799"/>
      <w:bookmarkStart w:id="1397" w:name="_Ref307397821"/>
      <w:bookmarkStart w:id="1398" w:name="_Ref307397843"/>
      <w:bookmarkStart w:id="1399" w:name="_Ref307397903"/>
      <w:bookmarkStart w:id="1400" w:name="_Ref441488179"/>
      <w:r w:rsidRPr="00514CE6">
        <w:rPr>
          <w:rFonts w:ascii="Times New Roman" w:hAnsi="Times New Roman"/>
          <w:caps/>
          <w:sz w:val="24"/>
          <w:szCs w:val="24"/>
        </w:rPr>
        <w:lastRenderedPageBreak/>
        <w:t>Техническая часть</w:t>
      </w:r>
      <w:bookmarkEnd w:id="1365"/>
      <w:bookmarkEnd w:id="1366"/>
      <w:bookmarkEnd w:id="1367"/>
      <w:bookmarkEnd w:id="1368"/>
      <w:bookmarkEnd w:id="1369"/>
      <w:bookmarkEnd w:id="1370"/>
      <w:r w:rsidR="000D1809" w:rsidRPr="00796A96">
        <w:rPr>
          <w:rFonts w:ascii="Times New Roman" w:hAnsi="Times New Roman"/>
          <w:sz w:val="24"/>
          <w:szCs w:val="24"/>
        </w:rPr>
        <w:t xml:space="preserve"> </w:t>
      </w:r>
      <w:bookmarkEnd w:id="1358"/>
      <w:bookmarkEnd w:id="1359"/>
      <w:bookmarkEnd w:id="1360"/>
      <w:bookmarkEnd w:id="1361"/>
      <w:bookmarkEnd w:id="1362"/>
      <w:bookmarkEnd w:id="1363"/>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514CE6" w:rsidRPr="003A4EE7" w:rsidRDefault="00514CE6" w:rsidP="00363FC9">
      <w:pPr>
        <w:pStyle w:val="2"/>
        <w:keepNext/>
        <w:numPr>
          <w:ilvl w:val="1"/>
          <w:numId w:val="80"/>
        </w:numPr>
        <w:suppressAutoHyphens/>
        <w:spacing w:before="160" w:after="120" w:line="288" w:lineRule="auto"/>
        <w:ind w:left="1701"/>
        <w:jc w:val="left"/>
        <w:rPr>
          <w:sz w:val="24"/>
          <w:szCs w:val="24"/>
        </w:rPr>
      </w:pPr>
      <w:bookmarkStart w:id="1401" w:name="_Toc176064097"/>
      <w:bookmarkStart w:id="1402" w:name="_Toc176338525"/>
      <w:bookmarkStart w:id="1403" w:name="_Toc180399753"/>
      <w:bookmarkStart w:id="1404" w:name="_Toc189457101"/>
      <w:bookmarkStart w:id="1405" w:name="_Toc189461737"/>
      <w:bookmarkStart w:id="1406" w:name="_Toc189462011"/>
      <w:bookmarkStart w:id="1407" w:name="_Toc191273610"/>
      <w:bookmarkStart w:id="1408" w:name="_Toc423421726"/>
      <w:bookmarkStart w:id="1409" w:name="_Toc441131093"/>
      <w:bookmarkStart w:id="1410" w:name="_Toc471823200"/>
      <w:bookmarkStart w:id="1411" w:name="_Toc167189319"/>
      <w:bookmarkStart w:id="1412" w:name="_Toc168725254"/>
      <w:r w:rsidRPr="00514CE6">
        <w:rPr>
          <w:sz w:val="24"/>
          <w:szCs w:val="24"/>
        </w:rPr>
        <w:t xml:space="preserve">Перечень, объемы и </w:t>
      </w:r>
      <w:r w:rsidRPr="003A4EE7">
        <w:rPr>
          <w:sz w:val="24"/>
          <w:szCs w:val="24"/>
        </w:rPr>
        <w:t xml:space="preserve">характеристики </w:t>
      </w:r>
      <w:bookmarkEnd w:id="1401"/>
      <w:bookmarkEnd w:id="1402"/>
      <w:bookmarkEnd w:id="1403"/>
      <w:bookmarkEnd w:id="1404"/>
      <w:bookmarkEnd w:id="1405"/>
      <w:bookmarkEnd w:id="1406"/>
      <w:bookmarkEnd w:id="1407"/>
      <w:bookmarkEnd w:id="1408"/>
      <w:r w:rsidRPr="003A4EE7">
        <w:rPr>
          <w:sz w:val="24"/>
          <w:szCs w:val="24"/>
        </w:rPr>
        <w:t xml:space="preserve">закупаемых </w:t>
      </w:r>
      <w:bookmarkEnd w:id="1409"/>
      <w:r w:rsidR="0057216B" w:rsidRPr="003A4EE7">
        <w:rPr>
          <w:sz w:val="24"/>
          <w:szCs w:val="24"/>
        </w:rPr>
        <w:t>работ</w:t>
      </w:r>
      <w:bookmarkEnd w:id="1410"/>
    </w:p>
    <w:p w:rsidR="00514CE6" w:rsidRPr="003A4EE7" w:rsidRDefault="00514CE6" w:rsidP="00363FC9">
      <w:pPr>
        <w:pStyle w:val="3"/>
        <w:numPr>
          <w:ilvl w:val="2"/>
          <w:numId w:val="80"/>
        </w:numPr>
        <w:ind w:left="0" w:firstLine="851"/>
        <w:jc w:val="both"/>
        <w:rPr>
          <w:b w:val="0"/>
          <w:sz w:val="24"/>
          <w:szCs w:val="24"/>
        </w:rPr>
      </w:pPr>
      <w:bookmarkStart w:id="1413" w:name="_Toc439166311"/>
      <w:bookmarkStart w:id="1414" w:name="_Toc439170659"/>
      <w:bookmarkStart w:id="1415" w:name="_Toc439172761"/>
      <w:bookmarkStart w:id="1416" w:name="_Toc439173205"/>
      <w:bookmarkStart w:id="1417" w:name="_Toc439238199"/>
      <w:bookmarkStart w:id="1418" w:name="_Toc439252751"/>
      <w:bookmarkStart w:id="1419" w:name="_Toc439323609"/>
      <w:bookmarkStart w:id="1420" w:name="_Toc439323725"/>
      <w:bookmarkStart w:id="1421" w:name="_Toc440361359"/>
      <w:bookmarkStart w:id="1422" w:name="_Toc440376114"/>
      <w:bookmarkStart w:id="1423" w:name="_Toc440376241"/>
      <w:bookmarkStart w:id="1424" w:name="_Toc440382503"/>
      <w:bookmarkStart w:id="1425" w:name="_Toc440447173"/>
      <w:bookmarkStart w:id="1426" w:name="_Toc440632334"/>
      <w:bookmarkStart w:id="1427" w:name="_Toc440875107"/>
      <w:bookmarkStart w:id="1428" w:name="_Toc441131094"/>
      <w:bookmarkStart w:id="1429" w:name="_Toc441572068"/>
      <w:bookmarkStart w:id="1430" w:name="_Toc441575160"/>
      <w:bookmarkStart w:id="1431" w:name="_Toc442434821"/>
      <w:bookmarkStart w:id="1432" w:name="_Toc442435660"/>
      <w:bookmarkStart w:id="1433" w:name="_Toc462044780"/>
      <w:bookmarkStart w:id="1434" w:name="_Toc462068483"/>
      <w:bookmarkStart w:id="1435" w:name="_Toc463514173"/>
      <w:bookmarkStart w:id="1436" w:name="_Toc469480410"/>
      <w:bookmarkStart w:id="1437" w:name="_Toc471823201"/>
      <w:r w:rsidRPr="003A4EE7">
        <w:rPr>
          <w:b w:val="0"/>
          <w:sz w:val="24"/>
          <w:szCs w:val="24"/>
        </w:rPr>
        <w:t>Техническо</w:t>
      </w:r>
      <w:proofErr w:type="gramStart"/>
      <w:r w:rsidRPr="003A4EE7">
        <w:rPr>
          <w:b w:val="0"/>
          <w:sz w:val="24"/>
          <w:szCs w:val="24"/>
        </w:rPr>
        <w:t>е(</w:t>
      </w:r>
      <w:proofErr w:type="spellStart"/>
      <w:proofErr w:type="gramEnd"/>
      <w:r w:rsidRPr="003A4EE7">
        <w:rPr>
          <w:b w:val="0"/>
          <w:sz w:val="24"/>
          <w:szCs w:val="24"/>
        </w:rPr>
        <w:t>ие</w:t>
      </w:r>
      <w:proofErr w:type="spellEnd"/>
      <w:r w:rsidRPr="003A4EE7">
        <w:rPr>
          <w:b w:val="0"/>
          <w:sz w:val="24"/>
          <w:szCs w:val="24"/>
        </w:rPr>
        <w:t xml:space="preserve">) задание(я) по Лоту №1 (подраздел </w:t>
      </w:r>
      <w:fldSimple w:instr=" REF _Ref303323780 \r \h  \* MERGEFORMAT ">
        <w:r w:rsidR="003A4EE7">
          <w:rPr>
            <w:b w:val="0"/>
            <w:sz w:val="24"/>
            <w:szCs w:val="24"/>
          </w:rPr>
          <w:t>1.1.4</w:t>
        </w:r>
      </w:fldSimple>
      <w:r w:rsidRPr="003A4EE7">
        <w:rPr>
          <w:b w:val="0"/>
          <w:sz w:val="24"/>
          <w:szCs w:val="24"/>
        </w:rPr>
        <w:t>) изложено(</w:t>
      </w:r>
      <w:proofErr w:type="spellStart"/>
      <w:r w:rsidRPr="003A4EE7">
        <w:rPr>
          <w:b w:val="0"/>
          <w:sz w:val="24"/>
          <w:szCs w:val="24"/>
        </w:rPr>
        <w:t>ы</w:t>
      </w:r>
      <w:proofErr w:type="spellEnd"/>
      <w:r w:rsidRPr="003A4EE7">
        <w:rPr>
          <w:b w:val="0"/>
          <w:sz w:val="24"/>
          <w:szCs w:val="24"/>
        </w:rPr>
        <w:t>)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847045" w:rsidRPr="003A4EE7" w:rsidRDefault="00847045" w:rsidP="00363FC9">
      <w:pPr>
        <w:pStyle w:val="3"/>
        <w:numPr>
          <w:ilvl w:val="2"/>
          <w:numId w:val="80"/>
        </w:numPr>
        <w:ind w:left="0" w:firstLine="851"/>
        <w:jc w:val="both"/>
        <w:rPr>
          <w:b w:val="0"/>
          <w:sz w:val="24"/>
          <w:szCs w:val="24"/>
        </w:rPr>
      </w:pPr>
      <w:bookmarkStart w:id="1438" w:name="_Toc469480411"/>
      <w:bookmarkStart w:id="1439" w:name="_Toc471823202"/>
      <w:r w:rsidRPr="003A4EE7">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8"/>
      <w:bookmarkEnd w:id="1439"/>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0" w:name="_Ref194832984"/>
      <w:bookmarkStart w:id="1441" w:name="_Ref197686508"/>
      <w:bookmarkStart w:id="1442" w:name="_Toc423421727"/>
      <w:bookmarkStart w:id="1443" w:name="_Toc441131095"/>
      <w:bookmarkStart w:id="1444" w:name="_Toc471823203"/>
      <w:r w:rsidRPr="00514CE6">
        <w:rPr>
          <w:sz w:val="24"/>
          <w:szCs w:val="24"/>
        </w:rPr>
        <w:t xml:space="preserve">Требование к </w:t>
      </w:r>
      <w:bookmarkEnd w:id="1440"/>
      <w:bookmarkEnd w:id="1441"/>
      <w:bookmarkEnd w:id="1442"/>
      <w:r w:rsidRPr="00514CE6">
        <w:rPr>
          <w:sz w:val="24"/>
          <w:szCs w:val="24"/>
        </w:rPr>
        <w:t xml:space="preserve">закупаемым </w:t>
      </w:r>
      <w:bookmarkEnd w:id="1443"/>
      <w:r w:rsidR="0057216B">
        <w:rPr>
          <w:sz w:val="24"/>
          <w:szCs w:val="24"/>
        </w:rPr>
        <w:t>работам</w:t>
      </w:r>
      <w:bookmarkEnd w:id="1444"/>
    </w:p>
    <w:p w:rsidR="00514CE6" w:rsidRPr="0008171A" w:rsidRDefault="00514CE6" w:rsidP="00363FC9">
      <w:pPr>
        <w:pStyle w:val="3"/>
        <w:numPr>
          <w:ilvl w:val="2"/>
          <w:numId w:val="80"/>
        </w:numPr>
        <w:ind w:left="0" w:firstLine="851"/>
        <w:jc w:val="both"/>
        <w:rPr>
          <w:b w:val="0"/>
          <w:sz w:val="24"/>
          <w:szCs w:val="24"/>
        </w:rPr>
      </w:pPr>
      <w:bookmarkStart w:id="1445" w:name="_Toc439166314"/>
      <w:bookmarkStart w:id="1446" w:name="_Toc439170662"/>
      <w:bookmarkStart w:id="1447" w:name="_Toc439172764"/>
      <w:bookmarkStart w:id="1448" w:name="_Toc439173208"/>
      <w:bookmarkStart w:id="1449" w:name="_Toc439238202"/>
      <w:bookmarkStart w:id="1450" w:name="_Toc439252754"/>
      <w:bookmarkStart w:id="1451" w:name="_Toc439323612"/>
      <w:bookmarkStart w:id="1452" w:name="_Toc439323728"/>
      <w:bookmarkStart w:id="1453" w:name="_Toc440361362"/>
      <w:bookmarkStart w:id="1454" w:name="_Toc440376117"/>
      <w:bookmarkStart w:id="1455" w:name="_Toc440376244"/>
      <w:bookmarkStart w:id="1456" w:name="_Toc440382505"/>
      <w:bookmarkStart w:id="1457" w:name="_Toc440447175"/>
      <w:bookmarkStart w:id="1458" w:name="_Toc440632336"/>
      <w:bookmarkStart w:id="1459" w:name="_Toc440875109"/>
      <w:bookmarkStart w:id="1460" w:name="_Toc441131096"/>
      <w:bookmarkStart w:id="1461" w:name="_Toc441572070"/>
      <w:bookmarkStart w:id="1462" w:name="_Toc441575162"/>
      <w:bookmarkStart w:id="1463" w:name="_Toc442434823"/>
      <w:bookmarkStart w:id="1464" w:name="_Toc442435662"/>
      <w:bookmarkStart w:id="1465" w:name="_Toc462044782"/>
      <w:bookmarkStart w:id="1466" w:name="_Toc462068485"/>
      <w:bookmarkStart w:id="1467" w:name="_Toc463514175"/>
      <w:bookmarkStart w:id="1468" w:name="_Toc469480413"/>
      <w:bookmarkStart w:id="1469" w:name="_Toc471823204"/>
      <w:bookmarkStart w:id="1470" w:name="_Ref194833053"/>
      <w:bookmarkStart w:id="1471" w:name="_Ref223496951"/>
      <w:bookmarkStart w:id="1472"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w:t>
      </w:r>
      <w:proofErr w:type="spellStart"/>
      <w:r w:rsidR="00C24F83" w:rsidRPr="0008171A">
        <w:rPr>
          <w:b w:val="0"/>
          <w:sz w:val="24"/>
          <w:szCs w:val="24"/>
        </w:rPr>
        <w:t>й</w:t>
      </w:r>
      <w:proofErr w:type="spellEnd"/>
      <w:r w:rsidR="00C24F83" w:rsidRPr="0008171A">
        <w:rPr>
          <w:b w:val="0"/>
          <w:sz w:val="24"/>
          <w:szCs w:val="24"/>
        </w:rPr>
        <w:t>) Конкурсная</w:t>
      </w:r>
      <w:r w:rsidRPr="0008171A">
        <w:rPr>
          <w:b w:val="0"/>
          <w:sz w:val="24"/>
          <w:szCs w:val="24"/>
        </w:rPr>
        <w:t xml:space="preserve"> комиссия отклонит Заявку Участника.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3" w:name="_Toc471823205"/>
      <w:bookmarkEnd w:id="1411"/>
      <w:bookmarkEnd w:id="1412"/>
      <w:bookmarkEnd w:id="1470"/>
      <w:bookmarkEnd w:id="1471"/>
      <w:bookmarkEnd w:id="1472"/>
      <w:r w:rsidRPr="0008171A">
        <w:rPr>
          <w:sz w:val="24"/>
          <w:szCs w:val="24"/>
        </w:rPr>
        <w:t>Альтернативные предложения</w:t>
      </w:r>
      <w:bookmarkStart w:id="1474" w:name="_Ref56252639"/>
      <w:bookmarkEnd w:id="1473"/>
    </w:p>
    <w:p w:rsidR="00827F49" w:rsidRPr="0008171A" w:rsidRDefault="00827F49" w:rsidP="00363FC9">
      <w:pPr>
        <w:pStyle w:val="3"/>
        <w:numPr>
          <w:ilvl w:val="2"/>
          <w:numId w:val="80"/>
        </w:numPr>
        <w:ind w:left="0" w:firstLine="851"/>
        <w:jc w:val="both"/>
        <w:rPr>
          <w:b w:val="0"/>
          <w:sz w:val="24"/>
          <w:szCs w:val="24"/>
        </w:rPr>
      </w:pPr>
      <w:bookmarkStart w:id="1475" w:name="_Toc462044784"/>
      <w:bookmarkStart w:id="1476" w:name="_Toc462068487"/>
      <w:bookmarkStart w:id="1477" w:name="_Toc463514177"/>
      <w:bookmarkStart w:id="1478" w:name="_Toc469480415"/>
      <w:bookmarkStart w:id="1479"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4"/>
      <w:bookmarkEnd w:id="1475"/>
      <w:bookmarkEnd w:id="1476"/>
      <w:bookmarkEnd w:id="1477"/>
      <w:bookmarkEnd w:id="1478"/>
      <w:bookmarkEnd w:id="1479"/>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80" w:name="_Toc307934300"/>
      <w:bookmarkStart w:id="1481" w:name="_Toc307934779"/>
      <w:bookmarkStart w:id="1482" w:name="_Toc307935039"/>
      <w:bookmarkStart w:id="1483" w:name="_Toc307935565"/>
      <w:bookmarkStart w:id="1484" w:name="_Toc307936294"/>
      <w:bookmarkStart w:id="1485" w:name="_Toc307934301"/>
      <w:bookmarkStart w:id="1486" w:name="_Toc307934780"/>
      <w:bookmarkStart w:id="1487" w:name="_Toc307935040"/>
      <w:bookmarkStart w:id="1488" w:name="_Toc307935566"/>
      <w:bookmarkStart w:id="1489" w:name="_Toc307936295"/>
      <w:bookmarkStart w:id="1490" w:name="_Toc307934303"/>
      <w:bookmarkStart w:id="1491" w:name="_Toc307934782"/>
      <w:bookmarkStart w:id="1492" w:name="_Toc307935042"/>
      <w:bookmarkStart w:id="1493" w:name="_Toc307935568"/>
      <w:bookmarkStart w:id="1494" w:name="_Toc307936297"/>
      <w:bookmarkStart w:id="1495" w:name="_Ref440270602"/>
      <w:bookmarkStart w:id="1496" w:name="_Toc441131097"/>
      <w:bookmarkStart w:id="1497" w:name="_Toc471823207"/>
      <w:bookmarkStart w:id="1498" w:name="_Toc295386556"/>
      <w:bookmarkStart w:id="1499" w:name="_Toc296341892"/>
      <w:bookmarkEnd w:id="1364"/>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88090C">
        <w:rPr>
          <w:rFonts w:ascii="Times New Roman" w:hAnsi="Times New Roman"/>
          <w:caps/>
          <w:sz w:val="24"/>
          <w:szCs w:val="24"/>
        </w:rPr>
        <w:lastRenderedPageBreak/>
        <w:t>Образцы основных форм документов, включаемых в Заявку</w:t>
      </w:r>
      <w:bookmarkEnd w:id="1495"/>
      <w:bookmarkEnd w:id="1496"/>
      <w:bookmarkEnd w:id="1497"/>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0" w:name="_Ref55336310"/>
      <w:bookmarkStart w:id="1501" w:name="_Toc57314672"/>
      <w:bookmarkStart w:id="1502" w:name="_Toc69728986"/>
      <w:bookmarkStart w:id="1503" w:name="_Toc98253919"/>
      <w:bookmarkStart w:id="1504" w:name="_Toc165173847"/>
      <w:bookmarkStart w:id="1505" w:name="_Toc423423667"/>
      <w:bookmarkStart w:id="1506" w:name="_Toc441131098"/>
      <w:bookmarkStart w:id="1507" w:name="_Toc471823208"/>
      <w:r w:rsidRPr="0088090C">
        <w:rPr>
          <w:sz w:val="24"/>
          <w:szCs w:val="24"/>
        </w:rPr>
        <w:t xml:space="preserve">Письмо о подаче оферты </w:t>
      </w:r>
      <w:bookmarkStart w:id="1508" w:name="_Ref22846535"/>
      <w:r w:rsidRPr="0088090C">
        <w:rPr>
          <w:sz w:val="24"/>
          <w:szCs w:val="24"/>
        </w:rPr>
        <w:t>(</w:t>
      </w:r>
      <w:bookmarkEnd w:id="1508"/>
      <w:r w:rsidRPr="0088090C">
        <w:rPr>
          <w:sz w:val="24"/>
          <w:szCs w:val="24"/>
        </w:rPr>
        <w:t xml:space="preserve">форма </w:t>
      </w:r>
      <w:r w:rsidRPr="0088090C">
        <w:rPr>
          <w:noProof/>
          <w:sz w:val="24"/>
          <w:szCs w:val="24"/>
        </w:rPr>
        <w:t>1</w:t>
      </w:r>
      <w:r w:rsidRPr="0088090C">
        <w:rPr>
          <w:sz w:val="24"/>
          <w:szCs w:val="24"/>
        </w:rPr>
        <w:t>)</w:t>
      </w:r>
      <w:bookmarkEnd w:id="1500"/>
      <w:bookmarkEnd w:id="1501"/>
      <w:bookmarkEnd w:id="1502"/>
      <w:bookmarkEnd w:id="1503"/>
      <w:bookmarkEnd w:id="1504"/>
      <w:bookmarkEnd w:id="1505"/>
      <w:bookmarkEnd w:id="1506"/>
      <w:bookmarkEnd w:id="1507"/>
    </w:p>
    <w:p w:rsidR="00211593" w:rsidRPr="0088090C" w:rsidRDefault="00211593" w:rsidP="00363FC9">
      <w:pPr>
        <w:pStyle w:val="3"/>
        <w:numPr>
          <w:ilvl w:val="2"/>
          <w:numId w:val="80"/>
        </w:numPr>
        <w:rPr>
          <w:sz w:val="24"/>
          <w:szCs w:val="24"/>
        </w:rPr>
      </w:pPr>
      <w:bookmarkStart w:id="1509" w:name="_Toc98253920"/>
      <w:bookmarkStart w:id="1510" w:name="_Toc157248174"/>
      <w:bookmarkStart w:id="1511" w:name="_Toc157496543"/>
      <w:bookmarkStart w:id="1512" w:name="_Toc158206082"/>
      <w:bookmarkStart w:id="1513" w:name="_Toc164057767"/>
      <w:bookmarkStart w:id="1514" w:name="_Toc164137117"/>
      <w:bookmarkStart w:id="1515" w:name="_Toc164161277"/>
      <w:bookmarkStart w:id="1516" w:name="_Toc165173848"/>
      <w:bookmarkStart w:id="1517" w:name="_Toc439170673"/>
      <w:bookmarkStart w:id="1518" w:name="_Toc439172775"/>
      <w:bookmarkStart w:id="1519" w:name="_Toc439173219"/>
      <w:bookmarkStart w:id="1520" w:name="_Toc439238213"/>
      <w:bookmarkStart w:id="1521" w:name="_Toc440361369"/>
      <w:bookmarkStart w:id="1522" w:name="_Toc440376124"/>
      <w:bookmarkStart w:id="1523" w:name="_Toc441131099"/>
      <w:bookmarkStart w:id="1524" w:name="_Toc462068490"/>
      <w:bookmarkStart w:id="1525" w:name="_Toc463514180"/>
      <w:bookmarkStart w:id="1526" w:name="_Toc469480418"/>
      <w:bookmarkStart w:id="1527" w:name="_Toc471823209"/>
      <w:r w:rsidRPr="0088090C">
        <w:rPr>
          <w:sz w:val="24"/>
          <w:szCs w:val="24"/>
        </w:rPr>
        <w:t>Форма письма о подаче оферты</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28"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spellStart"/>
            <w:proofErr w:type="gramStart"/>
            <w:r w:rsidRPr="00D97AE7">
              <w:rPr>
                <w:rStyle w:val="aff1"/>
              </w:rPr>
              <w:t>п</w:t>
            </w:r>
            <w:proofErr w:type="spellEnd"/>
            <w:proofErr w:type="gramEnd"/>
            <w:r w:rsidRPr="00D97AE7">
              <w:rPr>
                <w:rStyle w:val="aff1"/>
              </w:rPr>
              <w:t>/</w:t>
            </w:r>
            <w:proofErr w:type="spellStart"/>
            <w:r w:rsidRPr="00D97AE7">
              <w:rPr>
                <w:rStyle w:val="aff1"/>
              </w:rPr>
              <w:t>п</w:t>
            </w:r>
            <w:proofErr w:type="spellEnd"/>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w:t>
      </w:r>
      <w:proofErr w:type="gramStart"/>
      <w:r w:rsidRPr="00572945">
        <w:rPr>
          <w:szCs w:val="24"/>
        </w:rPr>
        <w:t>является окончательной и содержит</w:t>
      </w:r>
      <w:proofErr w:type="gramEnd"/>
      <w:r w:rsidRPr="00572945">
        <w:rPr>
          <w:szCs w:val="24"/>
        </w:rPr>
        <w:t xml:space="preserve">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lastRenderedPageBreak/>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w:t>
      </w:r>
      <w:proofErr w:type="gramStart"/>
      <w:r w:rsidRPr="00F647F7">
        <w:rPr>
          <w:szCs w:val="24"/>
        </w:rPr>
        <w:t>имеет правовой статус оферты и действует</w:t>
      </w:r>
      <w:proofErr w:type="gramEnd"/>
      <w:r w:rsidRPr="00F647F7">
        <w:rPr>
          <w:szCs w:val="24"/>
        </w:rPr>
        <w:t xml:space="preserve">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 xml:space="preserve">вы не </w:t>
      </w:r>
      <w:proofErr w:type="gramStart"/>
      <w:r w:rsidRPr="0008171A">
        <w:rPr>
          <w:szCs w:val="24"/>
        </w:rPr>
        <w:t>отвечаете и не имеете</w:t>
      </w:r>
      <w:proofErr w:type="gramEnd"/>
      <w:r w:rsidRPr="0008171A">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w:t>
      </w:r>
      <w:r w:rsidRPr="00975C64">
        <w:rPr>
          <w:rStyle w:val="FTN-"/>
          <w:szCs w:val="24"/>
        </w:rPr>
        <w:lastRenderedPageBreak/>
        <w:t>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9" w:name="_Toc98253921"/>
      <w:bookmarkStart w:id="1530" w:name="_Toc157248175"/>
      <w:bookmarkStart w:id="1531" w:name="_Toc157496544"/>
      <w:bookmarkStart w:id="1532" w:name="_Toc158206083"/>
      <w:bookmarkStart w:id="1533" w:name="_Toc164057768"/>
      <w:bookmarkStart w:id="1534" w:name="_Toc164137118"/>
      <w:bookmarkStart w:id="1535" w:name="_Toc164161278"/>
      <w:bookmarkStart w:id="1536" w:name="_Toc165173849"/>
      <w:r>
        <w:rPr>
          <w:b/>
          <w:szCs w:val="24"/>
        </w:rPr>
        <w:br w:type="page"/>
      </w:r>
    </w:p>
    <w:p w:rsidR="00211593" w:rsidRPr="00581E9C" w:rsidRDefault="00211593" w:rsidP="00363FC9">
      <w:pPr>
        <w:pStyle w:val="3"/>
        <w:numPr>
          <w:ilvl w:val="2"/>
          <w:numId w:val="80"/>
        </w:numPr>
        <w:rPr>
          <w:sz w:val="24"/>
          <w:szCs w:val="24"/>
        </w:rPr>
      </w:pPr>
      <w:bookmarkStart w:id="1537" w:name="_Toc439170674"/>
      <w:bookmarkStart w:id="1538" w:name="_Toc439172776"/>
      <w:bookmarkStart w:id="1539" w:name="_Toc439173220"/>
      <w:bookmarkStart w:id="1540" w:name="_Toc439238214"/>
      <w:bookmarkStart w:id="1541" w:name="_Toc439252762"/>
      <w:bookmarkStart w:id="1542" w:name="_Toc439323736"/>
      <w:bookmarkStart w:id="1543" w:name="_Toc440361370"/>
      <w:bookmarkStart w:id="1544" w:name="_Toc440376125"/>
      <w:bookmarkStart w:id="1545" w:name="_Toc440376252"/>
      <w:bookmarkStart w:id="1546" w:name="_Toc440382510"/>
      <w:bookmarkStart w:id="1547" w:name="_Toc440447180"/>
      <w:bookmarkStart w:id="1548" w:name="_Toc440632341"/>
      <w:bookmarkStart w:id="1549" w:name="_Toc440875113"/>
      <w:bookmarkStart w:id="1550" w:name="_Toc441131100"/>
      <w:bookmarkStart w:id="1551" w:name="_Toc441485097"/>
      <w:bookmarkStart w:id="1552" w:name="_Toc441572074"/>
      <w:bookmarkStart w:id="1553" w:name="_Toc441575166"/>
      <w:bookmarkStart w:id="1554" w:name="_Toc442434827"/>
      <w:bookmarkStart w:id="1555" w:name="_Toc442435666"/>
      <w:bookmarkStart w:id="1556" w:name="_Toc462068491"/>
      <w:bookmarkStart w:id="1557" w:name="_Toc463514181"/>
      <w:bookmarkStart w:id="1558" w:name="_Toc469480419"/>
      <w:bookmarkStart w:id="1559" w:name="_Toc471823210"/>
      <w:r w:rsidRPr="00581E9C">
        <w:rPr>
          <w:sz w:val="24"/>
          <w:szCs w:val="24"/>
        </w:rPr>
        <w:lastRenderedPageBreak/>
        <w:t>Инструкции по заполнению</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F73732">
        <w:rPr>
          <w:sz w:val="24"/>
          <w:szCs w:val="24"/>
        </w:rPr>
        <w:fldChar w:fldCharType="begin"/>
      </w:r>
      <w:r w:rsidR="009922AC">
        <w:rPr>
          <w:sz w:val="24"/>
          <w:szCs w:val="24"/>
        </w:rPr>
        <w:instrText xml:space="preserve"> REF _Ref441571664 \r \h </w:instrText>
      </w:r>
      <w:r w:rsidR="00F73732">
        <w:rPr>
          <w:sz w:val="24"/>
          <w:szCs w:val="24"/>
        </w:rPr>
      </w:r>
      <w:r w:rsidR="00F73732">
        <w:rPr>
          <w:sz w:val="24"/>
          <w:szCs w:val="24"/>
        </w:rPr>
        <w:fldChar w:fldCharType="separate"/>
      </w:r>
      <w:r w:rsidR="003A4EE7">
        <w:rPr>
          <w:sz w:val="24"/>
          <w:szCs w:val="24"/>
        </w:rPr>
        <w:t>3.4.4</w:t>
      </w:r>
      <w:r w:rsidR="00F73732">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w:t>
      </w:r>
      <w:proofErr w:type="gramStart"/>
      <w:r w:rsidRPr="00572945">
        <w:rPr>
          <w:sz w:val="24"/>
          <w:szCs w:val="24"/>
        </w:rPr>
        <w:t>перечислить и указать</w:t>
      </w:r>
      <w:proofErr w:type="gramEnd"/>
      <w:r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F73732">
        <w:rPr>
          <w:sz w:val="24"/>
          <w:szCs w:val="24"/>
        </w:rPr>
        <w:fldChar w:fldCharType="begin"/>
      </w:r>
      <w:r>
        <w:rPr>
          <w:sz w:val="24"/>
          <w:szCs w:val="24"/>
        </w:rPr>
        <w:instrText xml:space="preserve"> REF _Ref55279015 \r \h </w:instrText>
      </w:r>
      <w:r w:rsidR="00F73732">
        <w:rPr>
          <w:sz w:val="24"/>
          <w:szCs w:val="24"/>
        </w:rPr>
      </w:r>
      <w:r w:rsidR="00F73732">
        <w:rPr>
          <w:sz w:val="24"/>
          <w:szCs w:val="24"/>
        </w:rPr>
        <w:fldChar w:fldCharType="separate"/>
      </w:r>
      <w:r w:rsidR="003A4EE7">
        <w:rPr>
          <w:sz w:val="24"/>
          <w:szCs w:val="24"/>
        </w:rPr>
        <w:t>3.4.1.6</w:t>
      </w:r>
      <w:r w:rsidR="00F73732">
        <w:rPr>
          <w:sz w:val="24"/>
          <w:szCs w:val="24"/>
        </w:rPr>
        <w:fldChar w:fldCharType="end"/>
      </w:r>
      <w:r w:rsidRPr="00492C8B">
        <w:rPr>
          <w:sz w:val="24"/>
          <w:szCs w:val="24"/>
        </w:rPr>
        <w:t xml:space="preserve"> и </w:t>
      </w:r>
      <w:r w:rsidR="00F73732">
        <w:rPr>
          <w:sz w:val="24"/>
          <w:szCs w:val="24"/>
        </w:rPr>
        <w:fldChar w:fldCharType="begin"/>
      </w:r>
      <w:r>
        <w:rPr>
          <w:sz w:val="24"/>
          <w:szCs w:val="24"/>
        </w:rPr>
        <w:instrText xml:space="preserve"> REF _Ref195087786 \r \h </w:instrText>
      </w:r>
      <w:r w:rsidR="00F73732">
        <w:rPr>
          <w:sz w:val="24"/>
          <w:szCs w:val="24"/>
        </w:rPr>
      </w:r>
      <w:r w:rsidR="00F73732">
        <w:rPr>
          <w:sz w:val="24"/>
          <w:szCs w:val="24"/>
        </w:rPr>
        <w:fldChar w:fldCharType="separate"/>
      </w:r>
      <w:r w:rsidR="003A4EE7">
        <w:rPr>
          <w:sz w:val="24"/>
          <w:szCs w:val="24"/>
        </w:rPr>
        <w:t>3.4.1.7</w:t>
      </w:r>
      <w:r w:rsidR="00F73732">
        <w:rPr>
          <w:sz w:val="24"/>
          <w:szCs w:val="24"/>
        </w:rPr>
        <w:fldChar w:fldCharType="end"/>
      </w:r>
      <w:r w:rsidRPr="00492C8B">
        <w:rPr>
          <w:sz w:val="24"/>
          <w:szCs w:val="24"/>
        </w:rPr>
        <w:t>.</w:t>
      </w:r>
    </w:p>
    <w:p w:rsidR="00211593" w:rsidRDefault="00211593" w:rsidP="00211593">
      <w:pPr>
        <w:ind w:firstLine="0"/>
        <w:jc w:val="left"/>
        <w:rPr>
          <w:b/>
          <w:szCs w:val="24"/>
        </w:rPr>
      </w:pPr>
      <w:bookmarkStart w:id="1560" w:name="_Ref55335821"/>
      <w:bookmarkStart w:id="1561" w:name="_Ref55336345"/>
      <w:bookmarkStart w:id="1562" w:name="_Toc57314674"/>
      <w:bookmarkStart w:id="1563" w:name="_Toc69728988"/>
      <w:bookmarkStart w:id="1564" w:name="_Toc98253922"/>
      <w:bookmarkStart w:id="1565" w:name="_Toc165173850"/>
      <w:r>
        <w:br w:type="page"/>
      </w:r>
    </w:p>
    <w:p w:rsidR="00211593" w:rsidRPr="00200F14" w:rsidRDefault="00211593" w:rsidP="00363FC9">
      <w:pPr>
        <w:pStyle w:val="3"/>
        <w:numPr>
          <w:ilvl w:val="2"/>
          <w:numId w:val="80"/>
        </w:numPr>
        <w:rPr>
          <w:sz w:val="24"/>
          <w:szCs w:val="24"/>
        </w:rPr>
      </w:pPr>
      <w:bookmarkStart w:id="1566" w:name="_Ref440271964"/>
      <w:bookmarkStart w:id="1567" w:name="_Toc440361371"/>
      <w:bookmarkStart w:id="1568" w:name="_Toc440376126"/>
      <w:bookmarkStart w:id="1569" w:name="_Toc441131101"/>
      <w:bookmarkStart w:id="1570" w:name="_Toc471823211"/>
      <w:proofErr w:type="spellStart"/>
      <w:r w:rsidRPr="00200F14">
        <w:rPr>
          <w:sz w:val="24"/>
          <w:szCs w:val="24"/>
        </w:rPr>
        <w:lastRenderedPageBreak/>
        <w:t>Антикоррупционные</w:t>
      </w:r>
      <w:proofErr w:type="spellEnd"/>
      <w:r w:rsidRPr="00200F14">
        <w:rPr>
          <w:sz w:val="24"/>
          <w:szCs w:val="24"/>
        </w:rPr>
        <w:t xml:space="preserve"> обязательства (Форма 1.1).</w:t>
      </w:r>
      <w:bookmarkEnd w:id="1566"/>
      <w:bookmarkEnd w:id="1567"/>
      <w:bookmarkEnd w:id="1568"/>
      <w:bookmarkEnd w:id="1569"/>
      <w:bookmarkEnd w:id="1570"/>
    </w:p>
    <w:p w:rsidR="00211593" w:rsidRPr="00581E9C" w:rsidRDefault="00211593" w:rsidP="00363FC9">
      <w:pPr>
        <w:pStyle w:val="3"/>
        <w:numPr>
          <w:ilvl w:val="3"/>
          <w:numId w:val="80"/>
        </w:numPr>
        <w:rPr>
          <w:sz w:val="24"/>
          <w:szCs w:val="24"/>
        </w:rPr>
      </w:pPr>
      <w:bookmarkStart w:id="1571" w:name="_Toc439238216"/>
      <w:bookmarkStart w:id="1572" w:name="_Toc439252764"/>
      <w:bookmarkStart w:id="1573" w:name="_Toc439323738"/>
      <w:bookmarkStart w:id="1574" w:name="_Toc440361372"/>
      <w:bookmarkStart w:id="1575" w:name="_Toc440376127"/>
      <w:bookmarkStart w:id="1576" w:name="_Toc440376254"/>
      <w:bookmarkStart w:id="1577" w:name="_Toc440382512"/>
      <w:bookmarkStart w:id="1578" w:name="_Toc440447182"/>
      <w:bookmarkStart w:id="1579" w:name="_Toc440632343"/>
      <w:bookmarkStart w:id="1580" w:name="_Toc440875115"/>
      <w:bookmarkStart w:id="1581" w:name="_Toc441131102"/>
      <w:bookmarkStart w:id="1582" w:name="_Toc441572076"/>
      <w:bookmarkStart w:id="1583" w:name="_Toc441575168"/>
      <w:bookmarkStart w:id="1584" w:name="_Toc442434829"/>
      <w:bookmarkStart w:id="1585" w:name="_Toc442435668"/>
      <w:bookmarkStart w:id="1586" w:name="_Toc462068493"/>
      <w:bookmarkStart w:id="1587" w:name="_Toc463514183"/>
      <w:bookmarkStart w:id="1588" w:name="_Toc469480421"/>
      <w:bookmarkStart w:id="1589" w:name="_Toc471823212"/>
      <w:r w:rsidRPr="00581E9C">
        <w:rPr>
          <w:sz w:val="24"/>
          <w:szCs w:val="24"/>
        </w:rPr>
        <w:t xml:space="preserve">Форма </w:t>
      </w:r>
      <w:proofErr w:type="spellStart"/>
      <w:r w:rsidRPr="00581E9C">
        <w:rPr>
          <w:sz w:val="24"/>
          <w:szCs w:val="24"/>
        </w:rPr>
        <w:t>Антикоррупционных</w:t>
      </w:r>
      <w:proofErr w:type="spellEnd"/>
      <w:r w:rsidRPr="00581E9C">
        <w:rPr>
          <w:sz w:val="24"/>
          <w:szCs w:val="24"/>
        </w:rPr>
        <w:t xml:space="preserve"> обязательств</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proofErr w:type="spellStart"/>
      <w:r w:rsidRPr="00160223">
        <w:rPr>
          <w:b/>
          <w:color w:val="000000"/>
        </w:rPr>
        <w:t>Антикоррупционн</w:t>
      </w:r>
      <w:r>
        <w:rPr>
          <w:b/>
          <w:color w:val="000000"/>
        </w:rPr>
        <w:t>ые</w:t>
      </w:r>
      <w:proofErr w:type="spellEnd"/>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211593" w:rsidRPr="00160223" w:rsidRDefault="00211593" w:rsidP="00211593">
      <w:pPr>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08171A">
          <w:rPr>
            <w:rStyle w:val="ae"/>
            <w:i/>
            <w:szCs w:val="24"/>
            <w:shd w:val="clear" w:color="auto" w:fill="FFFFFF"/>
          </w:rPr>
          <w:t>форму обратной связи</w:t>
        </w:r>
      </w:hyperlink>
      <w:r w:rsidRPr="0008171A">
        <w:rPr>
          <w:i/>
          <w:szCs w:val="24"/>
        </w:rPr>
        <w:t xml:space="preserve"> на корпоративном </w:t>
      </w:r>
      <w:proofErr w:type="spellStart"/>
      <w:r w:rsidRPr="0008171A">
        <w:rPr>
          <w:i/>
          <w:szCs w:val="24"/>
        </w:rPr>
        <w:t>веб-сайте</w:t>
      </w:r>
      <w:proofErr w:type="spellEnd"/>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7"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8"/>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0" w:name="_Toc423423668"/>
      <w:bookmarkStart w:id="1591" w:name="_Ref440271072"/>
      <w:bookmarkStart w:id="1592" w:name="_Ref440273986"/>
      <w:bookmarkStart w:id="1593" w:name="_Ref440274337"/>
      <w:bookmarkStart w:id="1594" w:name="_Ref440274913"/>
      <w:bookmarkStart w:id="1595" w:name="_Ref440284918"/>
      <w:bookmarkStart w:id="1596" w:name="_Toc441131103"/>
      <w:bookmarkStart w:id="1597" w:name="_Ref462067635"/>
      <w:bookmarkStart w:id="1598"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60"/>
      <w:bookmarkEnd w:id="1561"/>
      <w:bookmarkEnd w:id="1562"/>
      <w:bookmarkEnd w:id="1563"/>
      <w:bookmarkEnd w:id="1564"/>
      <w:bookmarkEnd w:id="1565"/>
      <w:bookmarkEnd w:id="1590"/>
      <w:bookmarkEnd w:id="1591"/>
      <w:bookmarkEnd w:id="1592"/>
      <w:bookmarkEnd w:id="1593"/>
      <w:bookmarkEnd w:id="1594"/>
      <w:bookmarkEnd w:id="1595"/>
      <w:bookmarkEnd w:id="1596"/>
      <w:bookmarkEnd w:id="1597"/>
      <w:bookmarkEnd w:id="15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9" w:name="_Toc98253923"/>
      <w:bookmarkStart w:id="1600" w:name="_Toc157248177"/>
      <w:bookmarkStart w:id="1601" w:name="_Toc157496546"/>
      <w:bookmarkStart w:id="1602" w:name="_Toc158206085"/>
      <w:bookmarkStart w:id="1603" w:name="_Toc164057770"/>
      <w:bookmarkStart w:id="1604" w:name="_Toc164137120"/>
      <w:bookmarkStart w:id="1605" w:name="_Toc164161280"/>
      <w:bookmarkStart w:id="1606" w:name="_Toc165173851"/>
      <w:bookmarkStart w:id="1607" w:name="_Ref264038986"/>
      <w:bookmarkStart w:id="1608" w:name="_Ref264359294"/>
      <w:bookmarkStart w:id="1609" w:name="_Toc439170676"/>
      <w:bookmarkStart w:id="1610" w:name="_Toc439172778"/>
      <w:bookmarkStart w:id="1611" w:name="_Toc439173222"/>
      <w:bookmarkStart w:id="1612" w:name="_Toc439238218"/>
      <w:bookmarkStart w:id="1613" w:name="_Toc439252766"/>
      <w:bookmarkStart w:id="1614" w:name="_Toc439323740"/>
      <w:bookmarkStart w:id="1615" w:name="_Toc440361374"/>
      <w:bookmarkStart w:id="1616" w:name="_Toc440376129"/>
      <w:bookmarkStart w:id="1617" w:name="_Toc440376256"/>
      <w:bookmarkStart w:id="1618" w:name="_Toc440382514"/>
      <w:bookmarkStart w:id="1619" w:name="_Toc440447184"/>
      <w:bookmarkStart w:id="1620" w:name="_Toc440632345"/>
      <w:bookmarkStart w:id="1621" w:name="_Toc440875117"/>
      <w:bookmarkStart w:id="1622" w:name="_Toc441131104"/>
      <w:bookmarkStart w:id="1623" w:name="_Toc441485101"/>
      <w:bookmarkStart w:id="1624" w:name="_Toc441572078"/>
      <w:bookmarkStart w:id="1625" w:name="_Toc441575170"/>
      <w:bookmarkStart w:id="1626" w:name="_Toc442434831"/>
      <w:bookmarkStart w:id="1627" w:name="_Toc442435670"/>
      <w:bookmarkStart w:id="1628" w:name="_Toc462044792"/>
      <w:bookmarkStart w:id="1629" w:name="_Toc462068495"/>
      <w:bookmarkStart w:id="1630" w:name="_Toc463514185"/>
      <w:bookmarkStart w:id="1631" w:name="_Toc469480423"/>
      <w:bookmarkStart w:id="1632" w:name="_Toc471823214"/>
      <w:r w:rsidRPr="0088090C">
        <w:rPr>
          <w:sz w:val="24"/>
          <w:szCs w:val="24"/>
        </w:rPr>
        <w:t xml:space="preserve">Форма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88090C">
        <w:rPr>
          <w:sz w:val="24"/>
          <w:szCs w:val="24"/>
        </w:rPr>
        <w:t>Сводной таблицы стоимости</w:t>
      </w:r>
      <w:bookmarkEnd w:id="1613"/>
      <w:bookmarkEnd w:id="1614"/>
      <w:bookmarkEnd w:id="1615"/>
      <w:bookmarkEnd w:id="1616"/>
      <w:bookmarkEnd w:id="1617"/>
      <w:bookmarkEnd w:id="1618"/>
      <w:bookmarkEnd w:id="1619"/>
      <w:bookmarkEnd w:id="1620"/>
      <w:bookmarkEnd w:id="1621"/>
      <w:r w:rsidRPr="0088090C">
        <w:rPr>
          <w:sz w:val="24"/>
          <w:szCs w:val="24"/>
        </w:rPr>
        <w:t xml:space="preserve"> </w:t>
      </w:r>
      <w:bookmarkEnd w:id="1622"/>
      <w:bookmarkEnd w:id="1623"/>
      <w:bookmarkEnd w:id="1624"/>
      <w:bookmarkEnd w:id="1625"/>
      <w:r w:rsidR="004D5E6A" w:rsidRPr="0088090C">
        <w:rPr>
          <w:bCs w:val="0"/>
          <w:sz w:val="24"/>
          <w:szCs w:val="24"/>
        </w:rPr>
        <w:t>работ</w:t>
      </w:r>
      <w:bookmarkEnd w:id="1626"/>
      <w:bookmarkEnd w:id="1627"/>
      <w:bookmarkEnd w:id="1628"/>
      <w:bookmarkEnd w:id="1629"/>
      <w:bookmarkEnd w:id="1630"/>
      <w:bookmarkEnd w:id="1631"/>
      <w:bookmarkEnd w:id="163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spellStart"/>
            <w:proofErr w:type="gramStart"/>
            <w:r w:rsidRPr="00336F2E">
              <w:rPr>
                <w:sz w:val="24"/>
                <w:szCs w:val="24"/>
              </w:rPr>
              <w:t>п</w:t>
            </w:r>
            <w:proofErr w:type="spellEnd"/>
            <w:proofErr w:type="gramEnd"/>
            <w:r w:rsidRPr="00336F2E">
              <w:rPr>
                <w:sz w:val="24"/>
                <w:szCs w:val="24"/>
              </w:rPr>
              <w:t>/</w:t>
            </w:r>
            <w:proofErr w:type="spellStart"/>
            <w:r w:rsidRPr="00336F2E">
              <w:rPr>
                <w:sz w:val="24"/>
                <w:szCs w:val="24"/>
              </w:rPr>
              <w:t>п</w:t>
            </w:r>
            <w:proofErr w:type="spellEnd"/>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 xml:space="preserve">Ед. </w:t>
            </w:r>
            <w:proofErr w:type="spellStart"/>
            <w:r w:rsidRPr="00336F2E">
              <w:rPr>
                <w:sz w:val="24"/>
                <w:szCs w:val="24"/>
              </w:rPr>
              <w:t>изм</w:t>
            </w:r>
            <w:proofErr w:type="spellEnd"/>
            <w:r w:rsidRPr="00336F2E">
              <w:rPr>
                <w:sz w:val="24"/>
                <w:szCs w:val="24"/>
              </w:rPr>
              <w:t>.</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lastRenderedPageBreak/>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33" w:name="_Toc176765534"/>
      <w:bookmarkStart w:id="1634" w:name="_Toc198979983"/>
      <w:bookmarkStart w:id="1635" w:name="_Toc217466315"/>
      <w:bookmarkStart w:id="1636" w:name="_Toc217702856"/>
      <w:bookmarkStart w:id="1637" w:name="_Toc233601974"/>
      <w:bookmarkStart w:id="1638" w:name="_Toc263343460"/>
      <w:r w:rsidRPr="00F647F7">
        <w:rPr>
          <w:b w:val="0"/>
          <w:szCs w:val="24"/>
        </w:rPr>
        <w:br w:type="page"/>
      </w:r>
      <w:bookmarkStart w:id="1639" w:name="_Toc439170677"/>
      <w:bookmarkStart w:id="1640" w:name="_Toc439172779"/>
      <w:bookmarkStart w:id="1641" w:name="_Toc439173223"/>
      <w:bookmarkStart w:id="1642" w:name="_Toc439238219"/>
      <w:bookmarkStart w:id="1643" w:name="_Toc439252767"/>
      <w:bookmarkStart w:id="1644" w:name="_Toc439323741"/>
      <w:bookmarkStart w:id="1645" w:name="_Toc440361375"/>
      <w:bookmarkStart w:id="1646" w:name="_Toc440376130"/>
      <w:bookmarkStart w:id="1647" w:name="_Toc440376257"/>
      <w:bookmarkStart w:id="1648" w:name="_Toc440382515"/>
      <w:bookmarkStart w:id="1649" w:name="_Toc440447185"/>
      <w:bookmarkStart w:id="1650" w:name="_Toc440632346"/>
      <w:bookmarkStart w:id="1651" w:name="_Toc440875118"/>
      <w:bookmarkStart w:id="1652" w:name="_Toc441131105"/>
      <w:bookmarkStart w:id="1653" w:name="_Toc441485102"/>
      <w:bookmarkStart w:id="1654" w:name="_Toc441572079"/>
      <w:bookmarkStart w:id="1655" w:name="_Toc441575171"/>
      <w:bookmarkStart w:id="1656" w:name="_Toc442434832"/>
      <w:bookmarkStart w:id="1657" w:name="_Toc442435671"/>
      <w:bookmarkStart w:id="1658" w:name="_Toc462044793"/>
      <w:bookmarkStart w:id="1659" w:name="_Toc462068496"/>
      <w:bookmarkStart w:id="1660" w:name="_Toc463514186"/>
      <w:bookmarkStart w:id="1661" w:name="_Toc469480424"/>
      <w:bookmarkStart w:id="1662" w:name="_Toc471823215"/>
      <w:r w:rsidRPr="0088090C">
        <w:rPr>
          <w:sz w:val="24"/>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F73732">
        <w:rPr>
          <w:bCs/>
          <w:sz w:val="24"/>
          <w:szCs w:val="24"/>
        </w:rPr>
        <w:fldChar w:fldCharType="begin"/>
      </w:r>
      <w:r>
        <w:rPr>
          <w:sz w:val="24"/>
          <w:szCs w:val="24"/>
        </w:rPr>
        <w:instrText xml:space="preserve"> REF _Ref440537086 \r \h </w:instrText>
      </w:r>
      <w:r w:rsidR="00F73732">
        <w:rPr>
          <w:bCs/>
          <w:sz w:val="24"/>
          <w:szCs w:val="24"/>
        </w:rPr>
      </w:r>
      <w:r w:rsidR="00F73732">
        <w:rPr>
          <w:bCs/>
          <w:sz w:val="24"/>
          <w:szCs w:val="24"/>
        </w:rPr>
        <w:fldChar w:fldCharType="separate"/>
      </w:r>
      <w:r w:rsidR="003A4EE7">
        <w:rPr>
          <w:sz w:val="24"/>
          <w:szCs w:val="24"/>
        </w:rPr>
        <w:t>5.3</w:t>
      </w:r>
      <w:r w:rsidR="00F73732">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63" w:name="_Ref86826666"/>
      <w:bookmarkStart w:id="1664" w:name="_Toc90385112"/>
      <w:bookmarkStart w:id="1665" w:name="_Toc98253925"/>
      <w:bookmarkStart w:id="1666" w:name="_Toc165173853"/>
      <w:bookmarkStart w:id="1667"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8" w:name="_Ref440537086"/>
      <w:bookmarkStart w:id="1669" w:name="_Toc441131106"/>
      <w:bookmarkStart w:id="1670"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63"/>
      <w:bookmarkEnd w:id="1664"/>
      <w:bookmarkEnd w:id="1665"/>
      <w:bookmarkEnd w:id="1666"/>
      <w:bookmarkEnd w:id="1667"/>
      <w:bookmarkEnd w:id="1668"/>
      <w:bookmarkEnd w:id="1669"/>
      <w:bookmarkEnd w:id="167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71" w:name="_Toc90385113"/>
      <w:bookmarkStart w:id="1672" w:name="_Toc98253926"/>
      <w:bookmarkStart w:id="1673" w:name="_Toc157248180"/>
      <w:bookmarkStart w:id="1674" w:name="_Toc157496549"/>
      <w:bookmarkStart w:id="1675" w:name="_Toc158206088"/>
      <w:bookmarkStart w:id="1676" w:name="_Toc164057773"/>
      <w:bookmarkStart w:id="1677" w:name="_Toc164137123"/>
      <w:bookmarkStart w:id="1678" w:name="_Toc164161283"/>
      <w:bookmarkStart w:id="1679" w:name="_Toc165173854"/>
      <w:bookmarkStart w:id="1680" w:name="_Ref193690005"/>
      <w:bookmarkStart w:id="1681" w:name="_Toc439170679"/>
      <w:bookmarkStart w:id="1682" w:name="_Toc439172781"/>
      <w:bookmarkStart w:id="1683" w:name="_Toc439173225"/>
      <w:bookmarkStart w:id="1684" w:name="_Toc439238221"/>
      <w:bookmarkStart w:id="1685" w:name="_Toc439252769"/>
      <w:bookmarkStart w:id="1686" w:name="_Toc439323743"/>
      <w:bookmarkStart w:id="1687" w:name="_Toc440361377"/>
      <w:bookmarkStart w:id="1688" w:name="_Toc440376132"/>
      <w:bookmarkStart w:id="1689" w:name="_Toc440376259"/>
      <w:bookmarkStart w:id="1690" w:name="_Toc440382517"/>
      <w:bookmarkStart w:id="1691" w:name="_Toc440447187"/>
      <w:bookmarkStart w:id="1692" w:name="_Toc440632348"/>
      <w:bookmarkStart w:id="1693" w:name="_Toc440875120"/>
      <w:bookmarkStart w:id="1694" w:name="_Toc441131107"/>
      <w:bookmarkStart w:id="1695" w:name="_Toc441485104"/>
      <w:bookmarkStart w:id="1696" w:name="_Toc441572081"/>
      <w:bookmarkStart w:id="1697" w:name="_Toc441575173"/>
      <w:bookmarkStart w:id="1698" w:name="_Toc442434834"/>
      <w:bookmarkStart w:id="1699" w:name="_Toc442435673"/>
      <w:bookmarkStart w:id="1700" w:name="_Toc462044795"/>
      <w:bookmarkStart w:id="1701" w:name="_Toc462068498"/>
      <w:bookmarkStart w:id="1702" w:name="_Toc463514188"/>
      <w:bookmarkStart w:id="1703" w:name="_Toc469480426"/>
      <w:bookmarkStart w:id="1704" w:name="_Toc471823217"/>
      <w:r w:rsidRPr="0088090C">
        <w:rPr>
          <w:sz w:val="24"/>
          <w:szCs w:val="24"/>
        </w:rPr>
        <w:t xml:space="preserve">Форма </w:t>
      </w:r>
      <w:bookmarkEnd w:id="1671"/>
      <w:bookmarkEnd w:id="1672"/>
      <w:bookmarkEnd w:id="1673"/>
      <w:bookmarkEnd w:id="1674"/>
      <w:bookmarkEnd w:id="1675"/>
      <w:bookmarkEnd w:id="1676"/>
      <w:bookmarkEnd w:id="1677"/>
      <w:bookmarkEnd w:id="1678"/>
      <w:bookmarkEnd w:id="1679"/>
      <w:bookmarkEnd w:id="1680"/>
      <w:r w:rsidRPr="0088090C">
        <w:rPr>
          <w:sz w:val="24"/>
          <w:szCs w:val="24"/>
        </w:rPr>
        <w:t>технического предложения</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05" w:name="_Ref55335818"/>
      <w:bookmarkStart w:id="1706" w:name="_Ref55336334"/>
      <w:bookmarkStart w:id="1707" w:name="_Toc57314673"/>
      <w:bookmarkStart w:id="1708" w:name="_Toc69728987"/>
      <w:bookmarkStart w:id="1709" w:name="_Toc98253928"/>
      <w:bookmarkStart w:id="1710" w:name="_Toc165173856"/>
      <w:bookmarkStart w:id="1711" w:name="_Ref194749150"/>
      <w:bookmarkStart w:id="1712" w:name="_Ref194750368"/>
      <w:bookmarkStart w:id="1713" w:name="_Ref89649494"/>
      <w:bookmarkStart w:id="171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F73732">
        <w:rPr>
          <w:i/>
          <w:color w:val="000000"/>
        </w:rPr>
        <w:fldChar w:fldCharType="begin"/>
      </w:r>
      <w:r w:rsidR="009922AC">
        <w:rPr>
          <w:i/>
          <w:color w:val="000000"/>
        </w:rPr>
        <w:instrText xml:space="preserve"> REF _Ref440270568 \r \h </w:instrText>
      </w:r>
      <w:r w:rsidR="00F73732">
        <w:rPr>
          <w:i/>
          <w:color w:val="000000"/>
        </w:rPr>
      </w:r>
      <w:r w:rsidR="00F73732">
        <w:rPr>
          <w:i/>
          <w:color w:val="000000"/>
        </w:rPr>
        <w:fldChar w:fldCharType="separate"/>
      </w:r>
      <w:r w:rsidR="003A4EE7">
        <w:rPr>
          <w:i/>
          <w:color w:val="000000"/>
        </w:rPr>
        <w:t>4</w:t>
      </w:r>
      <w:r w:rsidR="00F73732">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spellStart"/>
            <w:proofErr w:type="gramStart"/>
            <w:r w:rsidRPr="008B2818">
              <w:rPr>
                <w:szCs w:val="24"/>
              </w:rPr>
              <w:t>п</w:t>
            </w:r>
            <w:proofErr w:type="spellEnd"/>
            <w:proofErr w:type="gramEnd"/>
            <w:r w:rsidRPr="008B2818">
              <w:rPr>
                <w:szCs w:val="24"/>
              </w:rPr>
              <w:t>/</w:t>
            </w:r>
            <w:proofErr w:type="spellStart"/>
            <w:r w:rsidRPr="008B2818">
              <w:rPr>
                <w:szCs w:val="24"/>
              </w:rPr>
              <w:t>п</w:t>
            </w:r>
            <w:proofErr w:type="spellEnd"/>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F73732">
        <w:rPr>
          <w:i/>
          <w:color w:val="000000"/>
        </w:rPr>
        <w:fldChar w:fldCharType="begin"/>
      </w:r>
      <w:r>
        <w:rPr>
          <w:i/>
          <w:color w:val="000000"/>
        </w:rPr>
        <w:instrText xml:space="preserve"> REF _Ref440270568 \r \h </w:instrText>
      </w:r>
      <w:r w:rsidR="00F73732">
        <w:rPr>
          <w:i/>
          <w:color w:val="000000"/>
        </w:rPr>
      </w:r>
      <w:r w:rsidR="00F73732">
        <w:rPr>
          <w:i/>
          <w:color w:val="000000"/>
        </w:rPr>
        <w:fldChar w:fldCharType="separate"/>
      </w:r>
      <w:r w:rsidR="003A4EE7">
        <w:rPr>
          <w:i/>
          <w:color w:val="000000"/>
        </w:rPr>
        <w:t>4</w:t>
      </w:r>
      <w:r w:rsidR="00F73732">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15" w:name="_Toc176765537"/>
      <w:bookmarkStart w:id="1716" w:name="_Toc198979986"/>
      <w:bookmarkStart w:id="1717" w:name="_Toc217466321"/>
      <w:bookmarkStart w:id="1718" w:name="_Toc217702859"/>
      <w:bookmarkStart w:id="1719" w:name="_Toc233601977"/>
      <w:bookmarkStart w:id="1720" w:name="_Toc263343463"/>
      <w:bookmarkStart w:id="1721" w:name="_Toc439170680"/>
      <w:bookmarkStart w:id="1722" w:name="_Toc439172782"/>
      <w:bookmarkStart w:id="1723" w:name="_Toc439173226"/>
      <w:bookmarkStart w:id="1724" w:name="_Toc439238222"/>
      <w:bookmarkStart w:id="1725" w:name="_Toc439252770"/>
      <w:bookmarkStart w:id="1726" w:name="_Toc439323744"/>
      <w:bookmarkStart w:id="1727" w:name="_Toc440361378"/>
      <w:bookmarkStart w:id="1728" w:name="_Toc440376133"/>
      <w:bookmarkStart w:id="1729" w:name="_Toc440376260"/>
      <w:bookmarkStart w:id="1730" w:name="_Toc440382518"/>
      <w:bookmarkStart w:id="1731" w:name="_Toc440447188"/>
      <w:bookmarkStart w:id="1732" w:name="_Toc440632349"/>
      <w:bookmarkStart w:id="1733" w:name="_Toc440875121"/>
      <w:bookmarkStart w:id="1734" w:name="_Toc441131108"/>
      <w:bookmarkStart w:id="1735" w:name="_Toc441485105"/>
      <w:bookmarkStart w:id="1736" w:name="_Toc441572082"/>
      <w:bookmarkStart w:id="1737" w:name="_Toc441575174"/>
      <w:bookmarkStart w:id="1738" w:name="_Toc442434835"/>
      <w:bookmarkStart w:id="1739" w:name="_Toc442435674"/>
      <w:bookmarkStart w:id="1740" w:name="_Toc462044796"/>
      <w:bookmarkStart w:id="1741" w:name="_Toc462068499"/>
      <w:bookmarkStart w:id="1742" w:name="_Toc463514189"/>
      <w:bookmarkStart w:id="1743" w:name="_Toc469480427"/>
      <w:bookmarkStart w:id="1744" w:name="_Toc471823218"/>
      <w:r w:rsidRPr="0088090C">
        <w:rPr>
          <w:sz w:val="24"/>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F73732">
        <w:rPr>
          <w:bCs/>
          <w:sz w:val="24"/>
          <w:szCs w:val="24"/>
        </w:rPr>
        <w:fldChar w:fldCharType="begin"/>
      </w:r>
      <w:r>
        <w:rPr>
          <w:sz w:val="24"/>
          <w:szCs w:val="24"/>
        </w:rPr>
        <w:instrText xml:space="preserve"> REF _Ref55336310 \r \h </w:instrText>
      </w:r>
      <w:r w:rsidR="00F73732">
        <w:rPr>
          <w:bCs/>
          <w:sz w:val="24"/>
          <w:szCs w:val="24"/>
        </w:rPr>
      </w:r>
      <w:r w:rsidR="00F73732">
        <w:rPr>
          <w:bCs/>
          <w:sz w:val="24"/>
          <w:szCs w:val="24"/>
        </w:rPr>
        <w:fldChar w:fldCharType="separate"/>
      </w:r>
      <w:r w:rsidR="003A4EE7">
        <w:rPr>
          <w:sz w:val="24"/>
          <w:szCs w:val="24"/>
        </w:rPr>
        <w:t>5.1</w:t>
      </w:r>
      <w:r w:rsidR="00F73732">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45"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6" w:name="_Toc423423670"/>
      <w:bookmarkStart w:id="1747" w:name="_Ref440271036"/>
      <w:bookmarkStart w:id="1748" w:name="_Ref440274366"/>
      <w:bookmarkStart w:id="1749" w:name="_Ref440274902"/>
      <w:bookmarkStart w:id="1750" w:name="_Ref440284947"/>
      <w:bookmarkStart w:id="1751" w:name="_Ref440361140"/>
      <w:bookmarkStart w:id="1752" w:name="_Toc441131109"/>
      <w:bookmarkStart w:id="1753" w:name="_Ref462067657"/>
      <w:bookmarkStart w:id="1754"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05"/>
      <w:bookmarkEnd w:id="1706"/>
      <w:bookmarkEnd w:id="1707"/>
      <w:bookmarkEnd w:id="1708"/>
      <w:bookmarkEnd w:id="1709"/>
      <w:bookmarkEnd w:id="1710"/>
      <w:bookmarkEnd w:id="1711"/>
      <w:bookmarkEnd w:id="1712"/>
      <w:bookmarkEnd w:id="1745"/>
      <w:bookmarkEnd w:id="1746"/>
      <w:bookmarkEnd w:id="1747"/>
      <w:bookmarkEnd w:id="1748"/>
      <w:bookmarkEnd w:id="1749"/>
      <w:bookmarkEnd w:id="1750"/>
      <w:bookmarkEnd w:id="1751"/>
      <w:bookmarkEnd w:id="1752"/>
      <w:bookmarkEnd w:id="1753"/>
      <w:bookmarkEnd w:id="175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55" w:name="_Toc98253929"/>
      <w:bookmarkStart w:id="1756" w:name="_Toc157248183"/>
      <w:bookmarkStart w:id="1757" w:name="_Toc157496552"/>
      <w:bookmarkStart w:id="1758" w:name="_Toc158206091"/>
      <w:bookmarkStart w:id="1759" w:name="_Toc164057776"/>
      <w:bookmarkStart w:id="1760" w:name="_Toc164137126"/>
      <w:bookmarkStart w:id="1761" w:name="_Toc164161286"/>
      <w:bookmarkStart w:id="1762" w:name="_Toc165173857"/>
      <w:bookmarkStart w:id="1763" w:name="_Toc439170682"/>
      <w:bookmarkStart w:id="1764" w:name="_Toc439172784"/>
      <w:bookmarkStart w:id="1765" w:name="_Toc439173228"/>
      <w:bookmarkStart w:id="1766" w:name="_Toc439238224"/>
      <w:bookmarkStart w:id="1767" w:name="_Toc439252772"/>
      <w:bookmarkStart w:id="1768" w:name="_Toc439323746"/>
      <w:bookmarkStart w:id="1769" w:name="_Toc440361380"/>
      <w:bookmarkStart w:id="1770" w:name="_Toc440376135"/>
      <w:bookmarkStart w:id="1771" w:name="_Toc440376262"/>
      <w:bookmarkStart w:id="1772" w:name="_Toc440382520"/>
      <w:bookmarkStart w:id="1773" w:name="_Toc440447190"/>
      <w:bookmarkStart w:id="1774" w:name="_Toc440632351"/>
      <w:bookmarkStart w:id="1775" w:name="_Toc440875123"/>
      <w:bookmarkStart w:id="1776" w:name="_Toc441131110"/>
      <w:bookmarkStart w:id="1777" w:name="_Toc441485107"/>
      <w:bookmarkStart w:id="1778" w:name="_Toc441572084"/>
      <w:bookmarkStart w:id="1779" w:name="_Toc441575176"/>
      <w:bookmarkStart w:id="1780" w:name="_Toc442434837"/>
      <w:bookmarkStart w:id="1781" w:name="_Toc442435676"/>
      <w:bookmarkStart w:id="1782" w:name="_Toc462044798"/>
      <w:bookmarkStart w:id="1783" w:name="_Toc462068501"/>
      <w:bookmarkStart w:id="1784" w:name="_Toc463514191"/>
      <w:bookmarkStart w:id="1785" w:name="_Toc469480429"/>
      <w:bookmarkStart w:id="1786" w:name="_Toc471823220"/>
      <w:r w:rsidRPr="00581E9C">
        <w:rPr>
          <w:sz w:val="24"/>
          <w:szCs w:val="24"/>
        </w:rPr>
        <w:t xml:space="preserve">Форма </w:t>
      </w:r>
      <w:bookmarkEnd w:id="1755"/>
      <w:r w:rsidRPr="00581E9C">
        <w:rPr>
          <w:sz w:val="24"/>
          <w:szCs w:val="24"/>
        </w:rPr>
        <w:t xml:space="preserve">графика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004D5E6A" w:rsidRPr="00581E9C">
        <w:rPr>
          <w:sz w:val="24"/>
          <w:szCs w:val="24"/>
        </w:rPr>
        <w:t>выполнения работ</w:t>
      </w:r>
      <w:bookmarkEnd w:id="1780"/>
      <w:bookmarkEnd w:id="1781"/>
      <w:bookmarkEnd w:id="1782"/>
      <w:bookmarkEnd w:id="1783"/>
      <w:bookmarkEnd w:id="1784"/>
      <w:bookmarkEnd w:id="1785"/>
      <w:bookmarkEnd w:id="17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87" w:name="_Toc171070556"/>
      <w:bookmarkStart w:id="1788" w:name="_Toc98253927"/>
      <w:bookmarkStart w:id="1789" w:name="_Toc176605808"/>
      <w:bookmarkStart w:id="1790" w:name="_Toc176611017"/>
      <w:bookmarkStart w:id="1791" w:name="_Toc176611073"/>
      <w:bookmarkStart w:id="1792" w:name="_Toc176668676"/>
      <w:bookmarkStart w:id="1793" w:name="_Toc176684336"/>
      <w:bookmarkStart w:id="1794" w:name="_Toc176746279"/>
      <w:bookmarkStart w:id="1795" w:name="_Toc176747346"/>
      <w:bookmarkStart w:id="1796" w:name="_Toc198979988"/>
      <w:bookmarkStart w:id="1797" w:name="_Toc217466324"/>
      <w:bookmarkStart w:id="1798" w:name="_Toc217702862"/>
      <w:bookmarkStart w:id="1799" w:name="_Toc233601980"/>
      <w:bookmarkStart w:id="1800" w:name="_Toc263343466"/>
      <w:r w:rsidRPr="00F647F7">
        <w:rPr>
          <w:b w:val="0"/>
          <w:szCs w:val="24"/>
        </w:rPr>
        <w:br w:type="page"/>
      </w:r>
      <w:bookmarkStart w:id="1801" w:name="_Toc439170683"/>
      <w:bookmarkStart w:id="1802" w:name="_Toc439172785"/>
      <w:bookmarkStart w:id="1803" w:name="_Toc439173229"/>
      <w:bookmarkStart w:id="1804" w:name="_Toc439238225"/>
      <w:bookmarkStart w:id="1805" w:name="_Toc439252773"/>
      <w:bookmarkStart w:id="1806" w:name="_Toc439323747"/>
      <w:bookmarkStart w:id="1807" w:name="_Toc440361381"/>
      <w:bookmarkStart w:id="1808" w:name="_Toc440376136"/>
      <w:bookmarkStart w:id="1809" w:name="_Toc440376263"/>
      <w:bookmarkStart w:id="1810" w:name="_Toc440382521"/>
      <w:bookmarkStart w:id="1811" w:name="_Toc440447191"/>
      <w:bookmarkStart w:id="1812" w:name="_Toc440632352"/>
      <w:bookmarkStart w:id="1813" w:name="_Toc440875124"/>
      <w:bookmarkStart w:id="1814" w:name="_Toc441131111"/>
      <w:bookmarkStart w:id="1815" w:name="_Toc441485108"/>
      <w:bookmarkStart w:id="1816" w:name="_Toc441572085"/>
      <w:bookmarkStart w:id="1817" w:name="_Toc441575177"/>
      <w:bookmarkStart w:id="1818" w:name="_Toc442434838"/>
      <w:bookmarkStart w:id="1819" w:name="_Toc442435677"/>
      <w:bookmarkStart w:id="1820" w:name="_Toc462044799"/>
      <w:bookmarkStart w:id="1821" w:name="_Toc462068502"/>
      <w:bookmarkStart w:id="1822" w:name="_Toc463514192"/>
      <w:bookmarkStart w:id="1823" w:name="_Toc469480430"/>
      <w:bookmarkStart w:id="1824" w:name="_Toc471823221"/>
      <w:r w:rsidRPr="0088090C">
        <w:rPr>
          <w:sz w:val="24"/>
          <w:szCs w:val="24"/>
        </w:rPr>
        <w:lastRenderedPageBreak/>
        <w:t>Инструкции по заполнению</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F73732">
        <w:rPr>
          <w:sz w:val="24"/>
          <w:szCs w:val="24"/>
        </w:rPr>
        <w:fldChar w:fldCharType="begin"/>
      </w:r>
      <w:r>
        <w:rPr>
          <w:sz w:val="24"/>
          <w:szCs w:val="24"/>
        </w:rPr>
        <w:instrText xml:space="preserve"> REF _Ref440273986 \r \h </w:instrText>
      </w:r>
      <w:r w:rsidR="00F73732">
        <w:rPr>
          <w:sz w:val="24"/>
          <w:szCs w:val="24"/>
        </w:rPr>
      </w:r>
      <w:r w:rsidR="00F73732">
        <w:rPr>
          <w:sz w:val="24"/>
          <w:szCs w:val="24"/>
        </w:rPr>
        <w:fldChar w:fldCharType="separate"/>
      </w:r>
      <w:r w:rsidR="003A4EE7">
        <w:rPr>
          <w:sz w:val="24"/>
          <w:szCs w:val="24"/>
        </w:rPr>
        <w:t>5.2</w:t>
      </w:r>
      <w:r w:rsidR="00F73732">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5" w:name="_Hlt22846931"/>
      <w:bookmarkStart w:id="1826" w:name="_Ref440361439"/>
      <w:bookmarkStart w:id="1827" w:name="_Ref440361914"/>
      <w:bookmarkStart w:id="1828" w:name="_Ref440361959"/>
      <w:bookmarkStart w:id="1829" w:name="_Toc441131112"/>
      <w:bookmarkStart w:id="1830" w:name="_Toc471823222"/>
      <w:bookmarkStart w:id="1831" w:name="_Ref93264992"/>
      <w:bookmarkStart w:id="1832" w:name="_Ref93265116"/>
      <w:bookmarkStart w:id="1833" w:name="_Toc98253933"/>
      <w:bookmarkStart w:id="1834" w:name="_Toc165173859"/>
      <w:bookmarkStart w:id="1835" w:name="_Toc423423671"/>
      <w:bookmarkEnd w:id="1825"/>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26"/>
      <w:bookmarkEnd w:id="1827"/>
      <w:bookmarkEnd w:id="1828"/>
      <w:bookmarkEnd w:id="1829"/>
      <w:bookmarkEnd w:id="183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36" w:name="_Toc440361383"/>
      <w:bookmarkStart w:id="1837" w:name="_Toc440376138"/>
      <w:bookmarkStart w:id="1838" w:name="_Toc440376265"/>
      <w:bookmarkStart w:id="1839" w:name="_Toc440382523"/>
      <w:bookmarkStart w:id="1840" w:name="_Toc440447193"/>
      <w:bookmarkStart w:id="1841" w:name="_Toc440632354"/>
      <w:bookmarkStart w:id="1842" w:name="_Toc440875126"/>
      <w:bookmarkStart w:id="1843" w:name="_Toc441131113"/>
      <w:bookmarkStart w:id="1844" w:name="_Toc441485110"/>
      <w:bookmarkStart w:id="1845" w:name="_Toc441572087"/>
      <w:bookmarkStart w:id="1846" w:name="_Toc441575179"/>
      <w:bookmarkStart w:id="1847" w:name="_Toc463514194"/>
      <w:bookmarkStart w:id="1848" w:name="_Toc469480432"/>
      <w:bookmarkStart w:id="1849" w:name="_Toc471823223"/>
      <w:r w:rsidRPr="00581E9C">
        <w:rPr>
          <w:sz w:val="24"/>
          <w:szCs w:val="24"/>
        </w:rPr>
        <w:t xml:space="preserve">Форма графика оплаты </w:t>
      </w:r>
      <w:bookmarkEnd w:id="1836"/>
      <w:bookmarkEnd w:id="1837"/>
      <w:bookmarkEnd w:id="1838"/>
      <w:bookmarkEnd w:id="1839"/>
      <w:bookmarkEnd w:id="1840"/>
      <w:bookmarkEnd w:id="1841"/>
      <w:bookmarkEnd w:id="1842"/>
      <w:bookmarkEnd w:id="1843"/>
      <w:bookmarkEnd w:id="1844"/>
      <w:bookmarkEnd w:id="1845"/>
      <w:bookmarkEnd w:id="1846"/>
      <w:r w:rsidR="004D5E6A" w:rsidRPr="00581E9C">
        <w:rPr>
          <w:sz w:val="24"/>
          <w:szCs w:val="24"/>
        </w:rPr>
        <w:t xml:space="preserve">выполнения </w:t>
      </w:r>
      <w:bookmarkStart w:id="1850" w:name="_Toc442434840"/>
      <w:bookmarkStart w:id="1851" w:name="_Toc442435679"/>
      <w:bookmarkStart w:id="1852" w:name="_Toc462044801"/>
      <w:bookmarkStart w:id="1853" w:name="_Toc462068504"/>
      <w:r w:rsidR="004D5E6A" w:rsidRPr="00581E9C">
        <w:rPr>
          <w:sz w:val="24"/>
          <w:szCs w:val="24"/>
        </w:rPr>
        <w:t>работ</w:t>
      </w:r>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54" w:name="_Toc440361384"/>
      <w:bookmarkStart w:id="1855" w:name="_Toc440376139"/>
      <w:bookmarkStart w:id="1856" w:name="_Toc440376266"/>
      <w:bookmarkStart w:id="1857" w:name="_Toc440382524"/>
      <w:bookmarkStart w:id="1858" w:name="_Toc440447194"/>
      <w:bookmarkStart w:id="1859" w:name="_Toc440632355"/>
      <w:bookmarkStart w:id="1860" w:name="_Toc440875127"/>
      <w:bookmarkStart w:id="1861" w:name="_Toc441131114"/>
      <w:bookmarkStart w:id="1862" w:name="_Toc441485111"/>
      <w:bookmarkStart w:id="1863" w:name="_Toc441572088"/>
      <w:bookmarkStart w:id="1864" w:name="_Toc441575180"/>
      <w:bookmarkStart w:id="1865" w:name="_Toc442434841"/>
      <w:bookmarkStart w:id="1866" w:name="_Toc442435680"/>
      <w:bookmarkStart w:id="1867" w:name="_Toc462044802"/>
      <w:bookmarkStart w:id="1868" w:name="_Toc462068505"/>
      <w:bookmarkStart w:id="1869" w:name="_Toc463514195"/>
      <w:bookmarkStart w:id="1870" w:name="_Toc469480433"/>
      <w:bookmarkStart w:id="1871" w:name="_Toc471823224"/>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F73732">
        <w:rPr>
          <w:sz w:val="24"/>
          <w:szCs w:val="24"/>
        </w:rPr>
        <w:fldChar w:fldCharType="begin"/>
      </w:r>
      <w:r w:rsidR="00211593">
        <w:rPr>
          <w:sz w:val="24"/>
          <w:szCs w:val="24"/>
        </w:rPr>
        <w:instrText xml:space="preserve"> REF _Ref440361140 \r \h </w:instrText>
      </w:r>
      <w:r w:rsidR="00F73732">
        <w:rPr>
          <w:sz w:val="24"/>
          <w:szCs w:val="24"/>
        </w:rPr>
      </w:r>
      <w:r w:rsidR="00F73732">
        <w:rPr>
          <w:sz w:val="24"/>
          <w:szCs w:val="24"/>
        </w:rPr>
        <w:fldChar w:fldCharType="separate"/>
      </w:r>
      <w:r w:rsidR="003A4EE7">
        <w:rPr>
          <w:sz w:val="24"/>
          <w:szCs w:val="24"/>
        </w:rPr>
        <w:t>5.4</w:t>
      </w:r>
      <w:r w:rsidR="00F73732">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2" w:name="_Ref440361531"/>
      <w:bookmarkStart w:id="1873" w:name="_Ref440361610"/>
      <w:bookmarkStart w:id="1874" w:name="_Toc441131115"/>
      <w:bookmarkStart w:id="1875" w:name="_Toc471823225"/>
      <w:r w:rsidRPr="0088090C">
        <w:rPr>
          <w:color w:val="000000"/>
          <w:sz w:val="24"/>
          <w:szCs w:val="24"/>
        </w:rPr>
        <w:lastRenderedPageBreak/>
        <w:t>Протокол разногласий к проекту Договора (форма 6)</w:t>
      </w:r>
      <w:bookmarkEnd w:id="1713"/>
      <w:bookmarkEnd w:id="1714"/>
      <w:bookmarkEnd w:id="1831"/>
      <w:bookmarkEnd w:id="1832"/>
      <w:bookmarkEnd w:id="1833"/>
      <w:bookmarkEnd w:id="1834"/>
      <w:bookmarkEnd w:id="1835"/>
      <w:bookmarkEnd w:id="1872"/>
      <w:bookmarkEnd w:id="1873"/>
      <w:bookmarkEnd w:id="1874"/>
      <w:bookmarkEnd w:id="187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76" w:name="_Toc439170685"/>
      <w:bookmarkStart w:id="1877" w:name="_Toc439172787"/>
      <w:bookmarkStart w:id="1878" w:name="_Toc439173231"/>
      <w:bookmarkStart w:id="1879" w:name="_Toc439238227"/>
      <w:bookmarkStart w:id="1880" w:name="_Toc439252775"/>
      <w:bookmarkStart w:id="1881" w:name="_Toc439323749"/>
      <w:bookmarkStart w:id="1882" w:name="_Toc440361386"/>
      <w:bookmarkStart w:id="1883" w:name="_Toc440376141"/>
      <w:bookmarkStart w:id="1884" w:name="_Toc440376268"/>
      <w:bookmarkStart w:id="1885" w:name="_Toc440382526"/>
      <w:bookmarkStart w:id="1886" w:name="_Toc440447196"/>
      <w:bookmarkStart w:id="1887" w:name="_Toc440632357"/>
      <w:bookmarkStart w:id="1888" w:name="_Toc440875129"/>
      <w:bookmarkStart w:id="1889" w:name="_Toc441131116"/>
      <w:bookmarkStart w:id="1890" w:name="_Toc441485113"/>
      <w:bookmarkStart w:id="1891" w:name="_Toc441572090"/>
      <w:bookmarkStart w:id="1892" w:name="_Toc441575182"/>
      <w:bookmarkStart w:id="1893" w:name="_Toc442434843"/>
      <w:bookmarkStart w:id="1894" w:name="_Toc442435682"/>
      <w:bookmarkStart w:id="1895" w:name="_Toc462044804"/>
      <w:bookmarkStart w:id="1896" w:name="_Toc462068507"/>
      <w:bookmarkStart w:id="1897" w:name="_Toc463514197"/>
      <w:bookmarkStart w:id="1898" w:name="_Toc469480435"/>
      <w:bookmarkStart w:id="1899" w:name="_Toc471823226"/>
      <w:bookmarkStart w:id="1900" w:name="_Toc157248186"/>
      <w:bookmarkStart w:id="1901" w:name="_Toc157496555"/>
      <w:bookmarkStart w:id="1902" w:name="_Toc158206094"/>
      <w:bookmarkStart w:id="1903" w:name="_Toc164057779"/>
      <w:bookmarkStart w:id="1904" w:name="_Toc164137129"/>
      <w:bookmarkStart w:id="1905" w:name="_Toc164161289"/>
      <w:bookmarkStart w:id="1906" w:name="_Toc165173860"/>
      <w:r w:rsidRPr="00581E9C">
        <w:rPr>
          <w:sz w:val="24"/>
          <w:szCs w:val="24"/>
        </w:rPr>
        <w:t>Форма Протокола разногласий к проекту Договора</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581E9C">
        <w:rPr>
          <w:sz w:val="24"/>
          <w:szCs w:val="24"/>
        </w:rPr>
        <w:t xml:space="preserve"> </w:t>
      </w:r>
      <w:bookmarkEnd w:id="1900"/>
      <w:bookmarkEnd w:id="1901"/>
      <w:bookmarkEnd w:id="1902"/>
      <w:bookmarkEnd w:id="1903"/>
      <w:bookmarkEnd w:id="1904"/>
      <w:bookmarkEnd w:id="1905"/>
      <w:bookmarkEnd w:id="190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F73732">
              <w:fldChar w:fldCharType="begin"/>
            </w:r>
            <w:r w:rsidR="00241046">
              <w:instrText xml:space="preserve"> REF _Ref441571138 \r \h </w:instrText>
            </w:r>
            <w:r w:rsidR="00F73732">
              <w:fldChar w:fldCharType="separate"/>
            </w:r>
            <w:r w:rsidR="003A4EE7">
              <w:t>2</w:t>
            </w:r>
            <w:r w:rsidR="00F7373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F73732">
              <w:fldChar w:fldCharType="begin"/>
            </w:r>
            <w:r w:rsidR="00241046">
              <w:instrText xml:space="preserve"> REF _Ref441571138 \r \h </w:instrText>
            </w:r>
            <w:r w:rsidR="00F73732">
              <w:fldChar w:fldCharType="separate"/>
            </w:r>
            <w:r w:rsidR="003A4EE7">
              <w:t>2</w:t>
            </w:r>
            <w:r w:rsidR="00F7373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07" w:name="_Toc462044805"/>
      <w:bookmarkStart w:id="1908" w:name="_Toc462068508"/>
      <w:bookmarkStart w:id="1909" w:name="_Toc463514198"/>
      <w:bookmarkStart w:id="1910" w:name="_Toc469480436"/>
      <w:bookmarkStart w:id="1911" w:name="_Toc471823227"/>
      <w:bookmarkStart w:id="1912" w:name="_Toc439170686"/>
      <w:bookmarkStart w:id="1913" w:name="_Toc439172788"/>
      <w:bookmarkStart w:id="1914" w:name="_Toc439173232"/>
      <w:bookmarkStart w:id="1915" w:name="_Toc439238228"/>
      <w:bookmarkStart w:id="1916" w:name="_Toc439252776"/>
      <w:bookmarkStart w:id="1917" w:name="_Toc439323750"/>
      <w:bookmarkStart w:id="1918" w:name="_Toc440361387"/>
      <w:bookmarkStart w:id="1919" w:name="_Toc440376142"/>
      <w:bookmarkStart w:id="1920" w:name="_Toc440376269"/>
      <w:bookmarkStart w:id="1921" w:name="_Toc440382527"/>
      <w:bookmarkStart w:id="1922" w:name="_Toc440447197"/>
      <w:bookmarkStart w:id="1923" w:name="_Toc440632358"/>
      <w:bookmarkStart w:id="1924" w:name="_Toc440875130"/>
      <w:bookmarkStart w:id="1925" w:name="_Toc441131117"/>
      <w:bookmarkStart w:id="1926" w:name="_Toc441485114"/>
      <w:bookmarkStart w:id="1927" w:name="_Toc441572091"/>
      <w:bookmarkStart w:id="1928" w:name="_Toc441575183"/>
      <w:bookmarkStart w:id="1929" w:name="_Toc442434844"/>
      <w:bookmarkStart w:id="1930" w:name="_Toc442435683"/>
      <w:r w:rsidRPr="0088090C">
        <w:rPr>
          <w:sz w:val="24"/>
          <w:szCs w:val="24"/>
        </w:rPr>
        <w:t>Инструкции по заполнению</w:t>
      </w:r>
      <w:bookmarkEnd w:id="1907"/>
      <w:bookmarkEnd w:id="1908"/>
      <w:bookmarkEnd w:id="1909"/>
      <w:bookmarkEnd w:id="1910"/>
      <w:bookmarkEnd w:id="1911"/>
      <w:r w:rsidRPr="0088090C">
        <w:rPr>
          <w:sz w:val="24"/>
          <w:szCs w:val="24"/>
        </w:rPr>
        <w:t xml:space="preserve"> </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F73732">
        <w:rPr>
          <w:sz w:val="24"/>
          <w:szCs w:val="24"/>
        </w:rPr>
        <w:fldChar w:fldCharType="begin"/>
      </w:r>
      <w:r w:rsidR="009922AC">
        <w:rPr>
          <w:sz w:val="24"/>
          <w:szCs w:val="24"/>
        </w:rPr>
        <w:instrText xml:space="preserve"> REF _Ref441571800 \r \h </w:instrText>
      </w:r>
      <w:r w:rsidR="00F73732">
        <w:rPr>
          <w:sz w:val="24"/>
          <w:szCs w:val="24"/>
        </w:rPr>
      </w:r>
      <w:r w:rsidR="00F73732">
        <w:rPr>
          <w:sz w:val="24"/>
          <w:szCs w:val="24"/>
        </w:rPr>
        <w:fldChar w:fldCharType="separate"/>
      </w:r>
      <w:r w:rsidR="003A4EE7">
        <w:rPr>
          <w:sz w:val="24"/>
          <w:szCs w:val="24"/>
        </w:rPr>
        <w:t>2</w:t>
      </w:r>
      <w:r w:rsidR="00F7373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F73732">
        <w:rPr>
          <w:sz w:val="24"/>
          <w:szCs w:val="24"/>
        </w:rPr>
        <w:fldChar w:fldCharType="begin"/>
      </w:r>
      <w:r w:rsidR="009922AC">
        <w:rPr>
          <w:sz w:val="24"/>
          <w:szCs w:val="24"/>
        </w:rPr>
        <w:instrText xml:space="preserve"> REF _Ref86827161 \r \h </w:instrText>
      </w:r>
      <w:r w:rsidR="00F73732">
        <w:rPr>
          <w:sz w:val="24"/>
          <w:szCs w:val="24"/>
        </w:rPr>
      </w:r>
      <w:r w:rsidR="00F73732">
        <w:rPr>
          <w:sz w:val="24"/>
          <w:szCs w:val="24"/>
        </w:rPr>
        <w:fldChar w:fldCharType="separate"/>
      </w:r>
      <w:r w:rsidR="003A4EE7">
        <w:rPr>
          <w:sz w:val="24"/>
          <w:szCs w:val="24"/>
        </w:rPr>
        <w:t>1.2.6</w:t>
      </w:r>
      <w:r w:rsidR="00F73732">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1" w:name="_Ref55335823"/>
      <w:bookmarkStart w:id="1932" w:name="_Ref55336359"/>
      <w:bookmarkStart w:id="1933" w:name="_Toc57314675"/>
      <w:bookmarkStart w:id="1934" w:name="_Toc69728989"/>
      <w:bookmarkStart w:id="1935" w:name="_Toc98253939"/>
      <w:bookmarkStart w:id="1936" w:name="_Toc165173865"/>
      <w:bookmarkStart w:id="1937" w:name="_Toc423423672"/>
      <w:bookmarkStart w:id="1938" w:name="_Toc441131118"/>
      <w:bookmarkStart w:id="1939" w:name="_Toc471823228"/>
      <w:bookmarkEnd w:id="1528"/>
      <w:r w:rsidRPr="00874F65">
        <w:rPr>
          <w:sz w:val="24"/>
          <w:szCs w:val="24"/>
        </w:rPr>
        <w:lastRenderedPageBreak/>
        <w:t>Анкета (форма 7)</w:t>
      </w:r>
      <w:bookmarkEnd w:id="1931"/>
      <w:bookmarkEnd w:id="1932"/>
      <w:bookmarkEnd w:id="1933"/>
      <w:bookmarkEnd w:id="1934"/>
      <w:bookmarkEnd w:id="1935"/>
      <w:bookmarkEnd w:id="1936"/>
      <w:bookmarkEnd w:id="1937"/>
      <w:bookmarkEnd w:id="1938"/>
      <w:bookmarkEnd w:id="1939"/>
    </w:p>
    <w:p w:rsidR="00211593" w:rsidRPr="00581E9C" w:rsidRDefault="00211593" w:rsidP="00363FC9">
      <w:pPr>
        <w:pStyle w:val="3"/>
        <w:numPr>
          <w:ilvl w:val="2"/>
          <w:numId w:val="80"/>
        </w:numPr>
        <w:rPr>
          <w:sz w:val="24"/>
          <w:szCs w:val="24"/>
        </w:rPr>
      </w:pPr>
      <w:bookmarkStart w:id="1940" w:name="_Toc98253940"/>
      <w:bookmarkStart w:id="1941" w:name="_Toc157248192"/>
      <w:bookmarkStart w:id="1942" w:name="_Toc157496561"/>
      <w:bookmarkStart w:id="1943" w:name="_Toc158206100"/>
      <w:bookmarkStart w:id="1944" w:name="_Toc164057785"/>
      <w:bookmarkStart w:id="1945" w:name="_Toc164137135"/>
      <w:bookmarkStart w:id="1946" w:name="_Toc164161295"/>
      <w:bookmarkStart w:id="1947" w:name="_Toc165173866"/>
      <w:bookmarkStart w:id="1948" w:name="_Toc439170688"/>
      <w:bookmarkStart w:id="1949" w:name="_Toc439172790"/>
      <w:bookmarkStart w:id="1950" w:name="_Toc439173234"/>
      <w:bookmarkStart w:id="1951" w:name="_Toc439238230"/>
      <w:bookmarkStart w:id="1952" w:name="_Toc439252778"/>
      <w:bookmarkStart w:id="1953" w:name="_Ref440272119"/>
      <w:bookmarkStart w:id="1954" w:name="_Toc440361389"/>
      <w:bookmarkStart w:id="1955" w:name="_Toc441131119"/>
      <w:bookmarkStart w:id="1956" w:name="_Ref444174141"/>
      <w:bookmarkStart w:id="1957" w:name="_Ref461810318"/>
      <w:bookmarkStart w:id="1958" w:name="_Toc462068510"/>
      <w:bookmarkStart w:id="1959" w:name="_Toc463514200"/>
      <w:bookmarkStart w:id="1960" w:name="_Toc469480438"/>
      <w:bookmarkStart w:id="1961" w:name="_Toc471823229"/>
      <w:r w:rsidRPr="00581E9C">
        <w:rPr>
          <w:sz w:val="24"/>
          <w:szCs w:val="24"/>
        </w:rPr>
        <w:t>Форма Анкеты Участника</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spellStart"/>
            <w:proofErr w:type="gramStart"/>
            <w:r w:rsidRPr="00A55F54">
              <w:rPr>
                <w:szCs w:val="24"/>
              </w:rPr>
              <w:t>п</w:t>
            </w:r>
            <w:proofErr w:type="spellEnd"/>
            <w:proofErr w:type="gramEnd"/>
            <w:r w:rsidRPr="00A55F54">
              <w:rPr>
                <w:szCs w:val="24"/>
              </w:rPr>
              <w:t>/</w:t>
            </w:r>
            <w:proofErr w:type="spellStart"/>
            <w:r w:rsidRPr="00A55F54">
              <w:rPr>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 xml:space="preserve">Участник применяет один </w:t>
            </w:r>
            <w:proofErr w:type="gramStart"/>
            <w:r w:rsidRPr="005A2CAE">
              <w:rPr>
                <w:szCs w:val="24"/>
              </w:rPr>
              <w:t>из</w:t>
            </w:r>
            <w:proofErr w:type="gramEnd"/>
            <w:r w:rsidRPr="005A2CAE">
              <w:rPr>
                <w:szCs w:val="24"/>
              </w:rPr>
              <w:t xml:space="preserve"> </w:t>
            </w:r>
            <w:proofErr w:type="gramStart"/>
            <w:r w:rsidRPr="005A2CAE">
              <w:rPr>
                <w:szCs w:val="24"/>
              </w:rPr>
              <w:t>спец</w:t>
            </w:r>
            <w:proofErr w:type="gramEnd"/>
            <w:r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62" w:name="_Toc439170689"/>
            <w:bookmarkStart w:id="1963" w:name="_Toc439172791"/>
            <w:bookmarkStart w:id="1964" w:name="_Toc439173235"/>
            <w:bookmarkStart w:id="1965" w:name="_Toc439238231"/>
            <w:bookmarkStart w:id="1966" w:name="_Toc439252779"/>
            <w:bookmarkStart w:id="1967" w:name="_Ref440272147"/>
            <w:bookmarkStart w:id="1968" w:name="_Toc440361390"/>
            <w:bookmarkStart w:id="1969" w:name="_Toc441131120"/>
            <w:bookmarkStart w:id="1970" w:name="_Ref444174147"/>
            <w:bookmarkStart w:id="1971" w:name="_Ref444174192"/>
            <w:bookmarkStart w:id="1972" w:name="_Ref461810340"/>
            <w:bookmarkStart w:id="197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74" w:name="_Ref491176415"/>
      <w:r w:rsidRPr="00581E9C">
        <w:rPr>
          <w:sz w:val="24"/>
          <w:szCs w:val="24"/>
        </w:rPr>
        <w:lastRenderedPageBreak/>
        <w:t xml:space="preserve">Форма </w:t>
      </w:r>
      <w:bookmarkEnd w:id="1962"/>
      <w:bookmarkEnd w:id="1963"/>
      <w:bookmarkEnd w:id="1964"/>
      <w:bookmarkEnd w:id="1965"/>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66"/>
      <w:bookmarkEnd w:id="1967"/>
      <w:bookmarkEnd w:id="1968"/>
      <w:bookmarkEnd w:id="1969"/>
      <w:bookmarkEnd w:id="1970"/>
      <w:bookmarkEnd w:id="1971"/>
      <w:bookmarkEnd w:id="1972"/>
      <w:bookmarkEnd w:id="1973"/>
      <w:bookmarkEnd w:id="1974"/>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spellStart"/>
            <w:proofErr w:type="gramStart"/>
            <w:r w:rsidRPr="00154BCB">
              <w:rPr>
                <w:sz w:val="22"/>
                <w:szCs w:val="22"/>
              </w:rPr>
              <w:t>п</w:t>
            </w:r>
            <w:proofErr w:type="spellEnd"/>
            <w:proofErr w:type="gramEnd"/>
            <w:r w:rsidRPr="00154BCB">
              <w:rPr>
                <w:sz w:val="22"/>
                <w:szCs w:val="22"/>
              </w:rPr>
              <w:t>/</w:t>
            </w:r>
            <w:proofErr w:type="spellStart"/>
            <w:r w:rsidRPr="00154BCB">
              <w:rPr>
                <w:sz w:val="22"/>
                <w:szCs w:val="22"/>
              </w:rPr>
              <w:t>п</w:t>
            </w:r>
            <w:proofErr w:type="spellEnd"/>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w:t>
            </w:r>
            <w:proofErr w:type="gramStart"/>
            <w:r w:rsidRPr="00154BCB">
              <w:rPr>
                <w:sz w:val="22"/>
              </w:rPr>
              <w:t>суммируется по всем осуществляемым видам деятельности и применяется</w:t>
            </w:r>
            <w:proofErr w:type="gramEnd"/>
            <w:r w:rsidRPr="00154BCB">
              <w:rPr>
                <w:sz w:val="22"/>
              </w:rPr>
              <w:t xml:space="preserve"> по всем налоговым режимам, млн. </w:t>
            </w:r>
            <w:r w:rsidRPr="00154BCB">
              <w:rPr>
                <w:sz w:val="22"/>
              </w:rPr>
              <w:lastRenderedPageBreak/>
              <w:t>рублей</w:t>
            </w:r>
          </w:p>
        </w:tc>
        <w:tc>
          <w:tcPr>
            <w:tcW w:w="1588" w:type="dxa"/>
          </w:tcPr>
          <w:p w:rsidR="0031025E" w:rsidRPr="00154BCB" w:rsidRDefault="0031025E" w:rsidP="00FD05EC">
            <w:pPr>
              <w:ind w:firstLine="0"/>
              <w:jc w:val="center"/>
              <w:rPr>
                <w:sz w:val="22"/>
                <w:szCs w:val="22"/>
              </w:rPr>
            </w:pPr>
            <w:r w:rsidRPr="00154BCB">
              <w:rPr>
                <w:sz w:val="22"/>
                <w:szCs w:val="22"/>
              </w:rPr>
              <w:lastRenderedPageBreak/>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154BCB">
                <w:rPr>
                  <w:sz w:val="22"/>
                </w:rPr>
                <w:t>О закупках товаров</w:t>
              </w:r>
            </w:hyperlink>
            <w:r w:rsidRPr="00154BCB">
              <w:rPr>
                <w:sz w:val="22"/>
              </w:rPr>
              <w:t>, работ, услуг отдельными видами юридических лиц" и "</w:t>
            </w:r>
            <w:hyperlink r:id="rId34"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w:t>
      </w:r>
      <w:proofErr w:type="spellStart"/>
      <w:r w:rsidRPr="0049465E">
        <w:rPr>
          <w:sz w:val="22"/>
        </w:rPr>
        <w:t>д</w:t>
      </w:r>
      <w:proofErr w:type="spellEnd"/>
      <w:r w:rsidRPr="0049465E">
        <w:rPr>
          <w:sz w:val="22"/>
        </w:rPr>
        <w:t>"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75" w:name="_Toc439170690"/>
      <w:bookmarkStart w:id="1976" w:name="_Toc439172792"/>
      <w:bookmarkStart w:id="1977" w:name="_Toc439173236"/>
      <w:bookmarkStart w:id="1978" w:name="_Toc439238232"/>
    </w:p>
    <w:bookmarkEnd w:id="1975"/>
    <w:bookmarkEnd w:id="1976"/>
    <w:bookmarkEnd w:id="1977"/>
    <w:bookmarkEnd w:id="1978"/>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9" w:name="_Toc125426243"/>
      <w:bookmarkStart w:id="1980" w:name="_Toc396984070"/>
      <w:bookmarkStart w:id="1981" w:name="_Toc423423673"/>
      <w:r>
        <w:br w:type="page"/>
      </w:r>
    </w:p>
    <w:p w:rsidR="00211593" w:rsidRPr="00874F65" w:rsidRDefault="00211593" w:rsidP="00363FC9">
      <w:pPr>
        <w:pStyle w:val="3"/>
        <w:numPr>
          <w:ilvl w:val="2"/>
          <w:numId w:val="80"/>
        </w:numPr>
        <w:rPr>
          <w:sz w:val="24"/>
          <w:szCs w:val="24"/>
        </w:rPr>
      </w:pPr>
      <w:bookmarkStart w:id="1982" w:name="_Toc439170691"/>
      <w:bookmarkStart w:id="1983" w:name="_Toc439172793"/>
      <w:bookmarkStart w:id="1984" w:name="_Toc439173237"/>
      <w:bookmarkStart w:id="1985" w:name="_Toc439238233"/>
      <w:bookmarkStart w:id="1986" w:name="_Toc439252780"/>
      <w:bookmarkStart w:id="1987" w:name="_Toc439323754"/>
      <w:bookmarkStart w:id="1988" w:name="_Toc440361391"/>
      <w:bookmarkStart w:id="1989" w:name="_Toc440376146"/>
      <w:bookmarkStart w:id="1990" w:name="_Toc440376273"/>
      <w:bookmarkStart w:id="1991" w:name="_Toc440382531"/>
      <w:bookmarkStart w:id="1992" w:name="_Toc440447201"/>
      <w:bookmarkStart w:id="1993" w:name="_Toc440632362"/>
      <w:bookmarkStart w:id="1994" w:name="_Toc440875134"/>
      <w:bookmarkStart w:id="1995" w:name="_Toc441131121"/>
      <w:bookmarkStart w:id="1996" w:name="_Toc441485149"/>
      <w:bookmarkStart w:id="1997" w:name="_Toc441503334"/>
      <w:bookmarkStart w:id="1998" w:name="_Toc441572126"/>
      <w:bookmarkStart w:id="1999" w:name="_Toc441575218"/>
      <w:bookmarkStart w:id="2000" w:name="_Toc442434879"/>
      <w:bookmarkStart w:id="2001" w:name="_Toc442435718"/>
      <w:bookmarkStart w:id="2002" w:name="_Toc462068512"/>
      <w:bookmarkStart w:id="2003" w:name="_Toc463514202"/>
      <w:bookmarkStart w:id="2004" w:name="_Toc469480440"/>
      <w:bookmarkStart w:id="2005" w:name="_Toc471823231"/>
      <w:bookmarkStart w:id="2006" w:name="_Ref491176197"/>
      <w:bookmarkStart w:id="2007" w:name="_Ref491176310"/>
      <w:r w:rsidRPr="00874F65">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08" w:name="_Ref55336378"/>
      <w:bookmarkStart w:id="2009" w:name="_Toc57314676"/>
      <w:bookmarkStart w:id="2010" w:name="_Toc69728990"/>
      <w:bookmarkStart w:id="2011" w:name="_Toc98253942"/>
      <w:bookmarkStart w:id="2012" w:name="_Toc165173868"/>
      <w:bookmarkStart w:id="2013" w:name="_Toc423423674"/>
      <w:bookmarkStart w:id="2014"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fldSimple w:instr=" REF _Ref491176415 \r \h  \* MERGEFORMAT ">
        <w:r w:rsidR="003A4EE7" w:rsidRPr="003A4EE7">
          <w:rPr>
            <w:sz w:val="24"/>
            <w:szCs w:val="24"/>
          </w:rPr>
          <w:t>5.7.2</w:t>
        </w:r>
      </w:fldSimple>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 w:val="24"/>
          <w:szCs w:val="24"/>
        </w:rPr>
        <w:t>,</w:t>
      </w:r>
      <w:proofErr w:type="gramEnd"/>
      <w:r w:rsidRPr="0076530B">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5" w:name="_Ref449017545"/>
      <w:bookmarkStart w:id="2016" w:name="_Toc471823232"/>
      <w:r w:rsidRPr="0088090C">
        <w:rPr>
          <w:sz w:val="24"/>
          <w:szCs w:val="24"/>
        </w:rPr>
        <w:lastRenderedPageBreak/>
        <w:t>Справка о перечне и годовых объемах выполнения аналогичных договоров (форма 8)</w:t>
      </w:r>
      <w:bookmarkEnd w:id="2008"/>
      <w:bookmarkEnd w:id="2009"/>
      <w:bookmarkEnd w:id="2010"/>
      <w:bookmarkEnd w:id="2011"/>
      <w:bookmarkEnd w:id="2012"/>
      <w:bookmarkEnd w:id="2013"/>
      <w:bookmarkEnd w:id="2014"/>
      <w:bookmarkEnd w:id="2015"/>
      <w:bookmarkEnd w:id="2016"/>
    </w:p>
    <w:p w:rsidR="00211593" w:rsidRPr="0088090C" w:rsidRDefault="00211593" w:rsidP="00363FC9">
      <w:pPr>
        <w:pStyle w:val="3"/>
        <w:numPr>
          <w:ilvl w:val="2"/>
          <w:numId w:val="80"/>
        </w:numPr>
        <w:rPr>
          <w:sz w:val="24"/>
          <w:szCs w:val="24"/>
        </w:rPr>
      </w:pPr>
      <w:bookmarkStart w:id="2017" w:name="_Toc98253943"/>
      <w:bookmarkStart w:id="2018" w:name="_Toc157248195"/>
      <w:bookmarkStart w:id="2019" w:name="_Toc157496564"/>
      <w:bookmarkStart w:id="2020" w:name="_Toc158206103"/>
      <w:bookmarkStart w:id="2021" w:name="_Toc164057788"/>
      <w:bookmarkStart w:id="2022" w:name="_Toc164137138"/>
      <w:bookmarkStart w:id="2023" w:name="_Toc164161298"/>
      <w:bookmarkStart w:id="2024" w:name="_Toc165173869"/>
      <w:bookmarkStart w:id="2025" w:name="_Toc439170693"/>
      <w:bookmarkStart w:id="2026" w:name="_Toc439172795"/>
      <w:bookmarkStart w:id="2027" w:name="_Toc439173239"/>
      <w:bookmarkStart w:id="2028" w:name="_Toc439238235"/>
      <w:bookmarkStart w:id="2029" w:name="_Toc439252782"/>
      <w:bookmarkStart w:id="2030" w:name="_Toc439323756"/>
      <w:bookmarkStart w:id="2031" w:name="_Toc440361393"/>
      <w:bookmarkStart w:id="2032" w:name="_Toc440376275"/>
      <w:bookmarkStart w:id="2033" w:name="_Toc440382533"/>
      <w:bookmarkStart w:id="2034" w:name="_Toc440447203"/>
      <w:bookmarkStart w:id="2035" w:name="_Toc440632364"/>
      <w:bookmarkStart w:id="2036" w:name="_Toc440875136"/>
      <w:bookmarkStart w:id="2037" w:name="_Toc441131123"/>
      <w:bookmarkStart w:id="2038" w:name="_Toc441572128"/>
      <w:bookmarkStart w:id="2039" w:name="_Toc441575220"/>
      <w:bookmarkStart w:id="2040" w:name="_Toc442434881"/>
      <w:bookmarkStart w:id="2041" w:name="_Toc442435720"/>
      <w:bookmarkStart w:id="2042" w:name="_Toc462044811"/>
      <w:bookmarkStart w:id="2043" w:name="_Toc462068514"/>
      <w:bookmarkStart w:id="2044" w:name="_Toc463514204"/>
      <w:bookmarkStart w:id="2045" w:name="_Toc469480442"/>
      <w:bookmarkStart w:id="2046" w:name="_Toc471823233"/>
      <w:r w:rsidRPr="0088090C">
        <w:rPr>
          <w:sz w:val="24"/>
          <w:szCs w:val="24"/>
        </w:rPr>
        <w:t>Форма Справки о перечне и годовых объемах выполнения аналогичных договоров</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47" w:name="_Toc98253944"/>
      <w:bookmarkStart w:id="2048" w:name="_Toc157248196"/>
      <w:bookmarkStart w:id="2049" w:name="_Toc157496565"/>
      <w:bookmarkStart w:id="2050" w:name="_Toc158206104"/>
      <w:bookmarkStart w:id="2051" w:name="_Toc164057789"/>
      <w:bookmarkStart w:id="2052" w:name="_Toc164137139"/>
      <w:bookmarkStart w:id="2053" w:name="_Toc164161299"/>
      <w:bookmarkStart w:id="2054" w:name="_Toc165173870"/>
      <w:r>
        <w:rPr>
          <w:szCs w:val="24"/>
        </w:rPr>
        <w:br w:type="page"/>
      </w:r>
    </w:p>
    <w:p w:rsidR="00211593" w:rsidRPr="00874F65" w:rsidRDefault="00211593" w:rsidP="00363FC9">
      <w:pPr>
        <w:pStyle w:val="3"/>
        <w:numPr>
          <w:ilvl w:val="2"/>
          <w:numId w:val="80"/>
        </w:numPr>
        <w:rPr>
          <w:sz w:val="24"/>
          <w:szCs w:val="24"/>
        </w:rPr>
      </w:pPr>
      <w:bookmarkStart w:id="2055" w:name="_Toc439170694"/>
      <w:bookmarkStart w:id="2056" w:name="_Toc439172796"/>
      <w:bookmarkStart w:id="2057" w:name="_Toc439173240"/>
      <w:bookmarkStart w:id="2058" w:name="_Toc439238236"/>
      <w:bookmarkStart w:id="2059" w:name="_Toc439252783"/>
      <w:bookmarkStart w:id="2060" w:name="_Toc439323757"/>
      <w:bookmarkStart w:id="2061" w:name="_Toc440361394"/>
      <w:bookmarkStart w:id="2062" w:name="_Toc440376276"/>
      <w:bookmarkStart w:id="2063" w:name="_Toc440382534"/>
      <w:bookmarkStart w:id="2064" w:name="_Toc440447204"/>
      <w:bookmarkStart w:id="2065" w:name="_Toc440632365"/>
      <w:bookmarkStart w:id="2066" w:name="_Toc440875137"/>
      <w:bookmarkStart w:id="2067" w:name="_Toc441131124"/>
      <w:bookmarkStart w:id="2068" w:name="_Toc441572129"/>
      <w:bookmarkStart w:id="2069" w:name="_Toc441575221"/>
      <w:bookmarkStart w:id="2070" w:name="_Toc442434882"/>
      <w:bookmarkStart w:id="2071" w:name="_Toc442435721"/>
      <w:bookmarkStart w:id="2072" w:name="_Toc462044812"/>
      <w:bookmarkStart w:id="2073" w:name="_Toc462068515"/>
      <w:bookmarkStart w:id="2074" w:name="_Toc463514205"/>
      <w:bookmarkStart w:id="2075" w:name="_Toc469480443"/>
      <w:bookmarkStart w:id="2076" w:name="_Toc471823234"/>
      <w:r w:rsidRPr="00874F65">
        <w:rPr>
          <w:sz w:val="24"/>
          <w:szCs w:val="24"/>
        </w:rPr>
        <w:lastRenderedPageBreak/>
        <w:t>Инструкции по заполнению</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0568 \r \h  \* MERGEFORMAT ">
        <w:r w:rsidR="003A4EE7">
          <w:t>4</w:t>
        </w:r>
      </w:fldSimple>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77" w:name="_Ref55336389"/>
      <w:bookmarkStart w:id="2078" w:name="_Toc57314677"/>
      <w:bookmarkStart w:id="2079" w:name="_Toc69728991"/>
      <w:bookmarkStart w:id="2080" w:name="_Toc98253945"/>
      <w:bookmarkStart w:id="2081" w:name="_Toc165173871"/>
      <w:bookmarkStart w:id="2082" w:name="_Toc423423675"/>
      <w:bookmarkStart w:id="2083"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4" w:name="_Ref449017552"/>
      <w:bookmarkStart w:id="2085" w:name="_Toc471823235"/>
      <w:r w:rsidRPr="0088090C">
        <w:rPr>
          <w:sz w:val="24"/>
          <w:szCs w:val="24"/>
        </w:rPr>
        <w:lastRenderedPageBreak/>
        <w:t>Справка о материально-технических ресурсах (форма 9)</w:t>
      </w:r>
      <w:bookmarkEnd w:id="2077"/>
      <w:bookmarkEnd w:id="2078"/>
      <w:bookmarkEnd w:id="2079"/>
      <w:bookmarkEnd w:id="2080"/>
      <w:bookmarkEnd w:id="2081"/>
      <w:bookmarkEnd w:id="2082"/>
      <w:bookmarkEnd w:id="2083"/>
      <w:bookmarkEnd w:id="2084"/>
      <w:bookmarkEnd w:id="2085"/>
    </w:p>
    <w:p w:rsidR="00211593" w:rsidRPr="0088090C" w:rsidRDefault="00211593" w:rsidP="00363FC9">
      <w:pPr>
        <w:pStyle w:val="3"/>
        <w:numPr>
          <w:ilvl w:val="2"/>
          <w:numId w:val="80"/>
        </w:numPr>
        <w:rPr>
          <w:sz w:val="24"/>
          <w:szCs w:val="24"/>
        </w:rPr>
      </w:pPr>
      <w:bookmarkStart w:id="2086" w:name="_Toc98253946"/>
      <w:bookmarkStart w:id="2087" w:name="_Toc157248198"/>
      <w:bookmarkStart w:id="2088" w:name="_Toc157496567"/>
      <w:bookmarkStart w:id="2089" w:name="_Toc158206106"/>
      <w:bookmarkStart w:id="2090" w:name="_Toc164057791"/>
      <w:bookmarkStart w:id="2091" w:name="_Toc164137141"/>
      <w:bookmarkStart w:id="2092" w:name="_Toc164161301"/>
      <w:bookmarkStart w:id="2093" w:name="_Toc165173872"/>
      <w:bookmarkStart w:id="2094" w:name="_Toc439170696"/>
      <w:bookmarkStart w:id="2095" w:name="_Toc439172798"/>
      <w:bookmarkStart w:id="2096" w:name="_Toc439173242"/>
      <w:bookmarkStart w:id="2097" w:name="_Toc439238238"/>
      <w:bookmarkStart w:id="2098" w:name="_Toc439252785"/>
      <w:bookmarkStart w:id="2099" w:name="_Toc439323759"/>
      <w:bookmarkStart w:id="2100" w:name="_Toc440361396"/>
      <w:bookmarkStart w:id="2101" w:name="_Toc440376278"/>
      <w:bookmarkStart w:id="2102" w:name="_Toc440382536"/>
      <w:bookmarkStart w:id="2103" w:name="_Toc440447206"/>
      <w:bookmarkStart w:id="2104" w:name="_Toc440632367"/>
      <w:bookmarkStart w:id="2105" w:name="_Toc440875139"/>
      <w:bookmarkStart w:id="2106" w:name="_Toc441131126"/>
      <w:bookmarkStart w:id="2107" w:name="_Toc441572131"/>
      <w:bookmarkStart w:id="2108" w:name="_Toc441575223"/>
      <w:bookmarkStart w:id="2109" w:name="_Toc442434884"/>
      <w:bookmarkStart w:id="2110" w:name="_Toc442435723"/>
      <w:bookmarkStart w:id="2111" w:name="_Toc462044814"/>
      <w:bookmarkStart w:id="2112" w:name="_Toc462068517"/>
      <w:bookmarkStart w:id="2113" w:name="_Toc463514207"/>
      <w:bookmarkStart w:id="2114" w:name="_Toc469480445"/>
      <w:bookmarkStart w:id="2115" w:name="_Toc471823236"/>
      <w:r w:rsidRPr="0088090C">
        <w:rPr>
          <w:sz w:val="24"/>
          <w:szCs w:val="24"/>
        </w:rPr>
        <w:t>Форма Справки о материально-технических ресурсах</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w:t>
            </w:r>
            <w:proofErr w:type="gramStart"/>
            <w:r w:rsidRPr="004D0F20">
              <w:rPr>
                <w:rFonts w:eastAsia="Calibri"/>
                <w:sz w:val="20"/>
              </w:rPr>
              <w:t>с</w:t>
            </w:r>
            <w:proofErr w:type="gram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16" w:name="_Toc98253947"/>
      <w:bookmarkStart w:id="2117" w:name="_Toc157248199"/>
      <w:bookmarkStart w:id="2118" w:name="_Toc157496568"/>
      <w:bookmarkStart w:id="2119" w:name="_Toc158206107"/>
      <w:bookmarkStart w:id="2120" w:name="_Toc164057792"/>
      <w:bookmarkStart w:id="2121" w:name="_Toc164137142"/>
      <w:bookmarkStart w:id="2122" w:name="_Toc164161302"/>
      <w:bookmarkStart w:id="2123"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24" w:name="_Toc439170697"/>
      <w:bookmarkStart w:id="2125" w:name="_Toc439172799"/>
      <w:bookmarkStart w:id="2126" w:name="_Toc439173243"/>
      <w:bookmarkStart w:id="2127" w:name="_Toc439238239"/>
      <w:bookmarkStart w:id="2128" w:name="_Toc439252786"/>
      <w:bookmarkStart w:id="2129" w:name="_Toc439323760"/>
      <w:bookmarkStart w:id="2130" w:name="_Toc440361397"/>
      <w:bookmarkStart w:id="2131" w:name="_Toc440376279"/>
      <w:bookmarkStart w:id="2132" w:name="_Toc440382537"/>
      <w:bookmarkStart w:id="2133" w:name="_Toc440447207"/>
      <w:bookmarkStart w:id="2134" w:name="_Toc440632368"/>
      <w:bookmarkStart w:id="2135" w:name="_Toc440875140"/>
      <w:bookmarkStart w:id="2136" w:name="_Toc441131127"/>
      <w:bookmarkStart w:id="2137" w:name="_Toc441572132"/>
      <w:bookmarkStart w:id="2138" w:name="_Toc441575224"/>
      <w:bookmarkStart w:id="2139" w:name="_Toc442434885"/>
      <w:bookmarkStart w:id="2140" w:name="_Toc442435724"/>
      <w:bookmarkStart w:id="2141" w:name="_Toc462044815"/>
      <w:bookmarkStart w:id="2142" w:name="_Toc462068518"/>
      <w:bookmarkStart w:id="2143" w:name="_Toc463514208"/>
      <w:bookmarkStart w:id="2144" w:name="_Toc469480446"/>
      <w:bookmarkStart w:id="2145" w:name="_Toc471823237"/>
      <w:r w:rsidRPr="0088090C">
        <w:rPr>
          <w:sz w:val="24"/>
          <w:szCs w:val="24"/>
        </w:rPr>
        <w:lastRenderedPageBreak/>
        <w:t>Инструкции по заполнению</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46" w:name="_Ref55336398"/>
      <w:bookmarkStart w:id="2147" w:name="_Toc57314678"/>
      <w:bookmarkStart w:id="2148" w:name="_Toc69728992"/>
      <w:bookmarkStart w:id="2149" w:name="_Toc98253948"/>
      <w:bookmarkStart w:id="2150" w:name="_Toc165173874"/>
      <w:bookmarkStart w:id="2151" w:name="_Toc423423676"/>
      <w:bookmarkStart w:id="2152"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3" w:name="_Ref449017558"/>
      <w:bookmarkStart w:id="2154" w:name="_Toc471823238"/>
      <w:r w:rsidRPr="0088090C">
        <w:rPr>
          <w:sz w:val="24"/>
          <w:szCs w:val="24"/>
        </w:rPr>
        <w:lastRenderedPageBreak/>
        <w:t>Справка о кадровых ресурсах (форма 10)</w:t>
      </w:r>
      <w:bookmarkEnd w:id="2146"/>
      <w:bookmarkEnd w:id="2147"/>
      <w:bookmarkEnd w:id="2148"/>
      <w:bookmarkEnd w:id="2149"/>
      <w:bookmarkEnd w:id="2150"/>
      <w:bookmarkEnd w:id="2151"/>
      <w:bookmarkEnd w:id="2152"/>
      <w:bookmarkEnd w:id="2153"/>
      <w:bookmarkEnd w:id="2154"/>
    </w:p>
    <w:p w:rsidR="00211593" w:rsidRPr="0088090C" w:rsidRDefault="00211593" w:rsidP="00363FC9">
      <w:pPr>
        <w:pStyle w:val="3"/>
        <w:numPr>
          <w:ilvl w:val="2"/>
          <w:numId w:val="80"/>
        </w:numPr>
        <w:rPr>
          <w:sz w:val="24"/>
          <w:szCs w:val="24"/>
        </w:rPr>
      </w:pPr>
      <w:bookmarkStart w:id="2155" w:name="_Toc98253949"/>
      <w:bookmarkStart w:id="2156" w:name="_Toc157248201"/>
      <w:bookmarkStart w:id="2157" w:name="_Toc157496570"/>
      <w:bookmarkStart w:id="2158" w:name="_Toc158206109"/>
      <w:bookmarkStart w:id="2159" w:name="_Toc164057794"/>
      <w:bookmarkStart w:id="2160" w:name="_Toc164137144"/>
      <w:bookmarkStart w:id="2161" w:name="_Toc164161304"/>
      <w:bookmarkStart w:id="2162" w:name="_Toc165173875"/>
      <w:bookmarkStart w:id="2163" w:name="_Toc439170699"/>
      <w:bookmarkStart w:id="2164" w:name="_Toc439172801"/>
      <w:bookmarkStart w:id="2165" w:name="_Toc439173245"/>
      <w:bookmarkStart w:id="2166" w:name="_Toc439238241"/>
      <w:bookmarkStart w:id="2167" w:name="_Toc439252788"/>
      <w:bookmarkStart w:id="2168" w:name="_Toc439323762"/>
      <w:bookmarkStart w:id="2169" w:name="_Toc440361399"/>
      <w:bookmarkStart w:id="2170" w:name="_Toc440376281"/>
      <w:bookmarkStart w:id="2171" w:name="_Toc440382539"/>
      <w:bookmarkStart w:id="2172" w:name="_Toc440447209"/>
      <w:bookmarkStart w:id="2173" w:name="_Toc440632370"/>
      <w:bookmarkStart w:id="2174" w:name="_Toc440875142"/>
      <w:bookmarkStart w:id="2175" w:name="_Toc441131129"/>
      <w:bookmarkStart w:id="2176" w:name="_Toc441572134"/>
      <w:bookmarkStart w:id="2177" w:name="_Toc441575226"/>
      <w:bookmarkStart w:id="2178" w:name="_Toc442434887"/>
      <w:bookmarkStart w:id="2179" w:name="_Toc442435726"/>
      <w:bookmarkStart w:id="2180" w:name="_Toc462044817"/>
      <w:bookmarkStart w:id="2181" w:name="_Toc462068520"/>
      <w:bookmarkStart w:id="2182" w:name="_Toc463514210"/>
      <w:bookmarkStart w:id="2183" w:name="_Toc469480448"/>
      <w:bookmarkStart w:id="2184" w:name="_Toc471823239"/>
      <w:r w:rsidRPr="0088090C">
        <w:rPr>
          <w:sz w:val="24"/>
          <w:szCs w:val="24"/>
        </w:rPr>
        <w:t>Форма Справки о кадровых ресурсах</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85" w:name="_Toc98253950"/>
      <w:bookmarkStart w:id="2186" w:name="_Toc157248202"/>
      <w:bookmarkStart w:id="2187" w:name="_Toc157496571"/>
      <w:bookmarkStart w:id="2188" w:name="_Toc158206110"/>
      <w:bookmarkStart w:id="2189" w:name="_Toc164057795"/>
      <w:bookmarkStart w:id="2190" w:name="_Toc164137145"/>
      <w:bookmarkStart w:id="2191" w:name="_Toc164161305"/>
      <w:bookmarkStart w:id="2192" w:name="_Toc165173876"/>
      <w:r>
        <w:rPr>
          <w:b/>
          <w:szCs w:val="24"/>
        </w:rPr>
        <w:br w:type="page"/>
      </w:r>
    </w:p>
    <w:p w:rsidR="00211593" w:rsidRPr="0088090C" w:rsidRDefault="00211593" w:rsidP="00363FC9">
      <w:pPr>
        <w:pStyle w:val="3"/>
        <w:numPr>
          <w:ilvl w:val="2"/>
          <w:numId w:val="80"/>
        </w:numPr>
        <w:rPr>
          <w:sz w:val="24"/>
          <w:szCs w:val="24"/>
        </w:rPr>
      </w:pPr>
      <w:bookmarkStart w:id="2193" w:name="_Toc439170700"/>
      <w:bookmarkStart w:id="2194" w:name="_Toc439172802"/>
      <w:bookmarkStart w:id="2195" w:name="_Toc439173246"/>
      <w:bookmarkStart w:id="2196" w:name="_Toc439238242"/>
      <w:bookmarkStart w:id="2197" w:name="_Toc439252789"/>
      <w:bookmarkStart w:id="2198" w:name="_Toc439323763"/>
      <w:bookmarkStart w:id="2199" w:name="_Toc440361400"/>
      <w:bookmarkStart w:id="2200" w:name="_Toc440376282"/>
      <w:bookmarkStart w:id="2201" w:name="_Toc440382540"/>
      <w:bookmarkStart w:id="2202" w:name="_Toc440447210"/>
      <w:bookmarkStart w:id="2203" w:name="_Toc440632371"/>
      <w:bookmarkStart w:id="2204" w:name="_Toc440875143"/>
      <w:bookmarkStart w:id="2205" w:name="_Toc441131130"/>
      <w:bookmarkStart w:id="2206" w:name="_Toc441572135"/>
      <w:bookmarkStart w:id="2207" w:name="_Toc441575227"/>
      <w:bookmarkStart w:id="2208" w:name="_Toc442434888"/>
      <w:bookmarkStart w:id="2209" w:name="_Toc442435727"/>
      <w:bookmarkStart w:id="2210" w:name="_Toc462044818"/>
      <w:bookmarkStart w:id="2211" w:name="_Toc462068521"/>
      <w:bookmarkStart w:id="2212" w:name="_Toc463514211"/>
      <w:bookmarkStart w:id="2213" w:name="_Toc469480449"/>
      <w:bookmarkStart w:id="2214" w:name="_Toc471823240"/>
      <w:r w:rsidRPr="0088090C">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5" w:name="_Toc165173881"/>
      <w:bookmarkStart w:id="2216" w:name="_Ref194749267"/>
      <w:bookmarkStart w:id="2217" w:name="_Toc423423677"/>
      <w:bookmarkStart w:id="2218" w:name="_Ref440271993"/>
      <w:bookmarkStart w:id="2219" w:name="_Ref440274659"/>
      <w:bookmarkStart w:id="2220" w:name="_Toc441131131"/>
      <w:bookmarkStart w:id="2221" w:name="_Toc471823241"/>
      <w:bookmarkStart w:id="2222" w:name="_Ref90381523"/>
      <w:bookmarkStart w:id="2223" w:name="_Toc90385124"/>
      <w:bookmarkStart w:id="2224" w:name="_Ref96861029"/>
      <w:bookmarkStart w:id="2225" w:name="_Toc97651410"/>
      <w:bookmarkStart w:id="2226"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15"/>
      <w:bookmarkEnd w:id="2216"/>
      <w:bookmarkEnd w:id="2217"/>
      <w:bookmarkEnd w:id="2218"/>
      <w:bookmarkEnd w:id="2219"/>
      <w:bookmarkEnd w:id="2220"/>
      <w:bookmarkEnd w:id="2221"/>
    </w:p>
    <w:p w:rsidR="00211593" w:rsidRPr="0088090C" w:rsidRDefault="00211593" w:rsidP="00363FC9">
      <w:pPr>
        <w:pStyle w:val="3"/>
        <w:numPr>
          <w:ilvl w:val="2"/>
          <w:numId w:val="80"/>
        </w:numPr>
        <w:rPr>
          <w:sz w:val="24"/>
          <w:szCs w:val="24"/>
        </w:rPr>
      </w:pPr>
      <w:bookmarkStart w:id="2227" w:name="_Toc97651411"/>
      <w:bookmarkStart w:id="2228" w:name="_Toc98253956"/>
      <w:bookmarkStart w:id="2229" w:name="_Toc157248208"/>
      <w:bookmarkStart w:id="2230" w:name="_Toc157496577"/>
      <w:bookmarkStart w:id="2231" w:name="_Toc158206116"/>
      <w:bookmarkStart w:id="2232" w:name="_Toc164057801"/>
      <w:bookmarkStart w:id="2233" w:name="_Toc164137151"/>
      <w:bookmarkStart w:id="2234" w:name="_Toc164161311"/>
      <w:bookmarkStart w:id="2235" w:name="_Toc165173882"/>
      <w:bookmarkStart w:id="2236" w:name="_Toc439170702"/>
      <w:bookmarkStart w:id="2237" w:name="_Toc439172804"/>
      <w:bookmarkStart w:id="2238" w:name="_Toc439173248"/>
      <w:bookmarkStart w:id="2239" w:name="_Toc439238244"/>
      <w:bookmarkStart w:id="2240" w:name="_Toc439252791"/>
      <w:bookmarkStart w:id="2241" w:name="_Toc439323765"/>
      <w:bookmarkStart w:id="2242" w:name="_Toc440361402"/>
      <w:bookmarkStart w:id="2243" w:name="_Toc440376284"/>
      <w:bookmarkStart w:id="2244" w:name="_Toc440382542"/>
      <w:bookmarkStart w:id="2245" w:name="_Toc440447212"/>
      <w:bookmarkStart w:id="2246" w:name="_Toc440632373"/>
      <w:bookmarkStart w:id="2247" w:name="_Toc440875145"/>
      <w:bookmarkStart w:id="2248" w:name="_Toc441131132"/>
      <w:bookmarkStart w:id="2249" w:name="_Toc441572137"/>
      <w:bookmarkStart w:id="2250" w:name="_Toc441575229"/>
      <w:bookmarkStart w:id="2251" w:name="_Toc442434890"/>
      <w:bookmarkStart w:id="2252" w:name="_Toc442435729"/>
      <w:bookmarkStart w:id="2253" w:name="_Toc462044820"/>
      <w:bookmarkStart w:id="2254" w:name="_Toc462068523"/>
      <w:bookmarkStart w:id="2255" w:name="_Toc463514213"/>
      <w:bookmarkStart w:id="2256" w:name="_Toc469480451"/>
      <w:bookmarkStart w:id="2257" w:name="_Toc471823242"/>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58" w:name="_Toc97651412"/>
      <w:bookmarkStart w:id="2259" w:name="_Toc98253957"/>
      <w:bookmarkStart w:id="2260" w:name="_Toc157248209"/>
      <w:bookmarkStart w:id="2261" w:name="_Toc157496578"/>
      <w:bookmarkStart w:id="2262" w:name="_Toc158206117"/>
      <w:bookmarkStart w:id="2263" w:name="_Toc164057802"/>
      <w:bookmarkStart w:id="2264" w:name="_Toc164137152"/>
      <w:bookmarkStart w:id="2265" w:name="_Toc164161312"/>
      <w:bookmarkStart w:id="2266" w:name="_Toc165173883"/>
      <w:r>
        <w:rPr>
          <w:b/>
          <w:szCs w:val="24"/>
        </w:rPr>
        <w:br w:type="page"/>
      </w:r>
    </w:p>
    <w:p w:rsidR="00211593" w:rsidRPr="0088090C" w:rsidRDefault="00211593" w:rsidP="00363FC9">
      <w:pPr>
        <w:pStyle w:val="3"/>
        <w:numPr>
          <w:ilvl w:val="2"/>
          <w:numId w:val="80"/>
        </w:numPr>
        <w:rPr>
          <w:sz w:val="24"/>
          <w:szCs w:val="24"/>
        </w:rPr>
      </w:pPr>
      <w:bookmarkStart w:id="2267" w:name="_Toc439170703"/>
      <w:bookmarkStart w:id="2268" w:name="_Toc439172805"/>
      <w:bookmarkStart w:id="2269" w:name="_Toc439173249"/>
      <w:bookmarkStart w:id="2270" w:name="_Toc439238245"/>
      <w:bookmarkStart w:id="2271" w:name="_Toc439252792"/>
      <w:bookmarkStart w:id="2272" w:name="_Toc439323766"/>
      <w:bookmarkStart w:id="2273" w:name="_Toc440361403"/>
      <w:bookmarkStart w:id="2274" w:name="_Toc440376285"/>
      <w:bookmarkStart w:id="2275" w:name="_Toc440382543"/>
      <w:bookmarkStart w:id="2276" w:name="_Toc440447213"/>
      <w:bookmarkStart w:id="2277" w:name="_Toc440632374"/>
      <w:bookmarkStart w:id="2278" w:name="_Toc440875146"/>
      <w:bookmarkStart w:id="2279" w:name="_Toc441131133"/>
      <w:bookmarkStart w:id="2280" w:name="_Toc441572138"/>
      <w:bookmarkStart w:id="2281" w:name="_Toc441575230"/>
      <w:bookmarkStart w:id="2282" w:name="_Toc442434891"/>
      <w:bookmarkStart w:id="2283" w:name="_Toc442435730"/>
      <w:bookmarkStart w:id="2284" w:name="_Toc462044821"/>
      <w:bookmarkStart w:id="2285" w:name="_Toc462068524"/>
      <w:bookmarkStart w:id="2286" w:name="_Toc463514214"/>
      <w:bookmarkStart w:id="2287" w:name="_Toc469480452"/>
      <w:bookmarkStart w:id="2288" w:name="_Toc471823243"/>
      <w:r w:rsidRPr="0088090C">
        <w:rPr>
          <w:sz w:val="24"/>
          <w:szCs w:val="24"/>
        </w:rPr>
        <w:lastRenderedPageBreak/>
        <w:t>Инструкции по заполнению</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3A4EE7" w:rsidRPr="003A4EE7">
          <w:rPr>
            <w:sz w:val="24"/>
            <w:szCs w:val="24"/>
          </w:rPr>
          <w:t>5.1</w:t>
        </w:r>
      </w:fldSimple>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w:t>
      </w:r>
      <w:proofErr w:type="spellStart"/>
      <w:r w:rsidRPr="0008171A">
        <w:rPr>
          <w:sz w:val="24"/>
          <w:szCs w:val="24"/>
        </w:rPr>
        <w:t>аффилированными</w:t>
      </w:r>
      <w:proofErr w:type="spellEnd"/>
      <w:r w:rsidRPr="0008171A">
        <w:rPr>
          <w:sz w:val="24"/>
          <w:szCs w:val="24"/>
        </w:rPr>
        <w:t xml:space="preserve">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w:t>
      </w:r>
      <w:proofErr w:type="spellStart"/>
      <w:r w:rsidRPr="0008171A">
        <w:rPr>
          <w:rFonts w:eastAsia="Calibri"/>
          <w:sz w:val="24"/>
          <w:szCs w:val="24"/>
          <w:lang w:eastAsia="en-US"/>
        </w:rPr>
        <w:t>аффилированными</w:t>
      </w:r>
      <w:proofErr w:type="spellEnd"/>
      <w:r w:rsidRPr="0008171A">
        <w:rPr>
          <w:rFonts w:eastAsia="Calibri"/>
          <w:sz w:val="24"/>
          <w:szCs w:val="24"/>
          <w:lang w:eastAsia="en-US"/>
        </w:rPr>
        <w:t xml:space="preserve">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222"/>
    <w:bookmarkEnd w:id="2223"/>
    <w:bookmarkEnd w:id="2224"/>
    <w:bookmarkEnd w:id="2225"/>
    <w:bookmarkEnd w:id="2226"/>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89"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0" w:name="_Toc423423680"/>
      <w:bookmarkStart w:id="2291" w:name="_Ref440272035"/>
      <w:bookmarkStart w:id="2292" w:name="_Ref440274733"/>
      <w:bookmarkStart w:id="2293" w:name="_Toc441131134"/>
      <w:bookmarkStart w:id="2294" w:name="_Toc471823244"/>
      <w:r w:rsidRPr="0088090C">
        <w:rPr>
          <w:sz w:val="24"/>
          <w:szCs w:val="24"/>
        </w:rPr>
        <w:lastRenderedPageBreak/>
        <w:t>Информация о собственниках Участника (включая конечных бенефициаров) (форма 12)</w:t>
      </w:r>
      <w:bookmarkEnd w:id="2289"/>
      <w:bookmarkEnd w:id="2290"/>
      <w:bookmarkEnd w:id="2291"/>
      <w:bookmarkEnd w:id="2292"/>
      <w:bookmarkEnd w:id="2293"/>
      <w:bookmarkEnd w:id="2294"/>
    </w:p>
    <w:p w:rsidR="00211593" w:rsidRPr="0088090C" w:rsidRDefault="00211593" w:rsidP="00363FC9">
      <w:pPr>
        <w:pStyle w:val="3"/>
        <w:numPr>
          <w:ilvl w:val="2"/>
          <w:numId w:val="80"/>
        </w:numPr>
        <w:rPr>
          <w:sz w:val="24"/>
          <w:szCs w:val="24"/>
        </w:rPr>
      </w:pPr>
      <w:bookmarkStart w:id="2295" w:name="_Toc343690584"/>
      <w:bookmarkStart w:id="2296" w:name="_Toc372294428"/>
      <w:bookmarkStart w:id="2297" w:name="_Toc379288896"/>
      <w:bookmarkStart w:id="2298" w:name="_Toc384734780"/>
      <w:bookmarkStart w:id="2299" w:name="_Toc396984078"/>
      <w:bookmarkStart w:id="2300" w:name="_Toc423423681"/>
      <w:bookmarkStart w:id="2301" w:name="_Toc439170710"/>
      <w:bookmarkStart w:id="2302" w:name="_Toc439172812"/>
      <w:bookmarkStart w:id="2303" w:name="_Toc439173253"/>
      <w:bookmarkStart w:id="2304" w:name="_Toc439238249"/>
      <w:bookmarkStart w:id="2305" w:name="_Toc439252796"/>
      <w:bookmarkStart w:id="2306" w:name="_Toc439323770"/>
      <w:bookmarkStart w:id="2307" w:name="_Toc440361405"/>
      <w:bookmarkStart w:id="2308" w:name="_Toc440376287"/>
      <w:bookmarkStart w:id="2309" w:name="_Toc440382545"/>
      <w:bookmarkStart w:id="2310" w:name="_Toc440447215"/>
      <w:bookmarkStart w:id="2311" w:name="_Toc440632376"/>
      <w:bookmarkStart w:id="2312" w:name="_Toc440875148"/>
      <w:bookmarkStart w:id="2313" w:name="_Toc441131135"/>
      <w:bookmarkStart w:id="2314" w:name="_Toc441572140"/>
      <w:bookmarkStart w:id="2315" w:name="_Toc441575232"/>
      <w:bookmarkStart w:id="2316" w:name="_Toc442434893"/>
      <w:bookmarkStart w:id="2317" w:name="_Toc442435732"/>
      <w:bookmarkStart w:id="2318" w:name="_Toc462044823"/>
      <w:bookmarkStart w:id="2319" w:name="_Toc462068526"/>
      <w:bookmarkStart w:id="2320" w:name="_Toc463514216"/>
      <w:bookmarkStart w:id="2321" w:name="_Toc469480454"/>
      <w:bookmarkStart w:id="2322" w:name="_Toc471823245"/>
      <w:r w:rsidRPr="0088090C">
        <w:rPr>
          <w:sz w:val="24"/>
          <w:szCs w:val="24"/>
        </w:rPr>
        <w:t>Форма информации о собственниках Участника (включая конечных бенефициаров)</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w:t>
            </w:r>
            <w:proofErr w:type="gramStart"/>
            <w:r w:rsidRPr="00E87023">
              <w:rPr>
                <w:b/>
                <w:color w:val="000000"/>
                <w:sz w:val="16"/>
                <w:szCs w:val="16"/>
              </w:rPr>
              <w:t>.л</w:t>
            </w:r>
            <w:proofErr w:type="gramEnd"/>
            <w:r w:rsidRPr="00E87023">
              <w:rPr>
                <w:b/>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23" w:name="_Toc343690585"/>
      <w:bookmarkStart w:id="2324" w:name="_Toc372294429"/>
      <w:bookmarkStart w:id="2325" w:name="_Toc379288897"/>
      <w:bookmarkStart w:id="2326" w:name="_Toc384734781"/>
      <w:bookmarkStart w:id="2327" w:name="_Toc396984079"/>
      <w:bookmarkStart w:id="2328" w:name="_Toc423423682"/>
      <w:bookmarkStart w:id="2329" w:name="_Toc439170711"/>
      <w:bookmarkStart w:id="2330" w:name="_Toc439172813"/>
      <w:bookmarkStart w:id="2331" w:name="_Toc439173254"/>
      <w:bookmarkStart w:id="2332" w:name="_Toc439238250"/>
      <w:bookmarkStart w:id="2333" w:name="_Toc439252797"/>
      <w:bookmarkStart w:id="2334" w:name="_Toc439323771"/>
      <w:bookmarkStart w:id="2335" w:name="_Toc440361406"/>
      <w:bookmarkStart w:id="2336" w:name="_Toc440376288"/>
      <w:bookmarkStart w:id="2337" w:name="_Toc440382546"/>
      <w:bookmarkStart w:id="2338" w:name="_Toc440447216"/>
      <w:bookmarkStart w:id="2339" w:name="_Toc440632377"/>
      <w:bookmarkStart w:id="2340" w:name="_Toc440875149"/>
      <w:bookmarkStart w:id="2341" w:name="_Toc441131136"/>
      <w:bookmarkStart w:id="2342" w:name="_Toc441572141"/>
      <w:bookmarkStart w:id="2343" w:name="_Toc441575233"/>
      <w:bookmarkStart w:id="2344" w:name="_Toc442434894"/>
      <w:bookmarkStart w:id="2345" w:name="_Toc442435733"/>
      <w:bookmarkStart w:id="2346" w:name="_Toc462044824"/>
      <w:bookmarkStart w:id="2347" w:name="_Toc462068527"/>
      <w:bookmarkStart w:id="2348" w:name="_Toc463514217"/>
      <w:bookmarkStart w:id="2349" w:name="_Toc469480455"/>
      <w:bookmarkStart w:id="2350" w:name="_Toc471823246"/>
      <w:r w:rsidRPr="0088090C">
        <w:rPr>
          <w:sz w:val="24"/>
          <w:szCs w:val="24"/>
        </w:rPr>
        <w:lastRenderedPageBreak/>
        <w:t>Инструкции по заполнению</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2" w:name="_Toc423423683"/>
      <w:bookmarkStart w:id="2353" w:name="_Ref440272051"/>
      <w:bookmarkStart w:id="2354" w:name="_Ref440274744"/>
      <w:bookmarkStart w:id="2355" w:name="_Toc441131137"/>
      <w:bookmarkStart w:id="2356" w:name="_Toc471823247"/>
      <w:r w:rsidRPr="00874F65">
        <w:rPr>
          <w:sz w:val="24"/>
          <w:szCs w:val="24"/>
        </w:rPr>
        <w:lastRenderedPageBreak/>
        <w:t>Согласие на обработку персональных данных (форма 13)</w:t>
      </w:r>
      <w:bookmarkEnd w:id="2351"/>
      <w:bookmarkEnd w:id="2352"/>
      <w:bookmarkEnd w:id="2353"/>
      <w:bookmarkEnd w:id="2354"/>
      <w:bookmarkEnd w:id="2355"/>
      <w:bookmarkEnd w:id="2356"/>
    </w:p>
    <w:p w:rsidR="00211593" w:rsidRPr="00874F65" w:rsidRDefault="00211593" w:rsidP="00363FC9">
      <w:pPr>
        <w:pStyle w:val="3"/>
        <w:numPr>
          <w:ilvl w:val="2"/>
          <w:numId w:val="80"/>
        </w:numPr>
        <w:rPr>
          <w:sz w:val="24"/>
          <w:szCs w:val="24"/>
        </w:rPr>
      </w:pPr>
      <w:bookmarkStart w:id="2357" w:name="_Toc343690587"/>
      <w:bookmarkStart w:id="2358" w:name="_Toc372294431"/>
      <w:bookmarkStart w:id="2359" w:name="_Toc379288899"/>
      <w:bookmarkStart w:id="2360" w:name="_Toc384734783"/>
      <w:bookmarkStart w:id="2361" w:name="_Toc396984081"/>
      <w:bookmarkStart w:id="2362" w:name="_Toc423423684"/>
      <w:bookmarkStart w:id="2363" w:name="_Toc439170713"/>
      <w:bookmarkStart w:id="2364" w:name="_Toc439172815"/>
      <w:bookmarkStart w:id="2365" w:name="_Toc439173256"/>
      <w:bookmarkStart w:id="2366" w:name="_Toc439238252"/>
      <w:bookmarkStart w:id="2367" w:name="_Toc439252799"/>
      <w:bookmarkStart w:id="2368" w:name="_Toc439323773"/>
      <w:bookmarkStart w:id="2369" w:name="_Toc440361408"/>
      <w:bookmarkStart w:id="2370" w:name="_Toc440376290"/>
      <w:bookmarkStart w:id="2371" w:name="_Toc440382548"/>
      <w:bookmarkStart w:id="2372" w:name="_Toc440447218"/>
      <w:bookmarkStart w:id="2373" w:name="_Toc440632379"/>
      <w:bookmarkStart w:id="2374" w:name="_Toc440875151"/>
      <w:bookmarkStart w:id="2375" w:name="_Toc441131138"/>
      <w:bookmarkStart w:id="2376" w:name="_Toc441572143"/>
      <w:bookmarkStart w:id="2377" w:name="_Toc441575235"/>
      <w:bookmarkStart w:id="2378" w:name="_Toc442434896"/>
      <w:bookmarkStart w:id="2379" w:name="_Toc442435735"/>
      <w:bookmarkStart w:id="2380" w:name="_Toc462044826"/>
      <w:bookmarkStart w:id="2381" w:name="_Toc462068529"/>
      <w:bookmarkStart w:id="2382" w:name="_Toc463514219"/>
      <w:bookmarkStart w:id="2383" w:name="_Toc469480457"/>
      <w:bookmarkStart w:id="2384" w:name="_Toc471823248"/>
      <w:r w:rsidRPr="00874F65">
        <w:rPr>
          <w:sz w:val="24"/>
          <w:szCs w:val="24"/>
        </w:rPr>
        <w:t xml:space="preserve">Форма </w:t>
      </w:r>
      <w:bookmarkEnd w:id="2357"/>
      <w:bookmarkEnd w:id="2358"/>
      <w:bookmarkEnd w:id="2359"/>
      <w:bookmarkEnd w:id="2360"/>
      <w:bookmarkEnd w:id="2361"/>
      <w:bookmarkEnd w:id="2362"/>
      <w:bookmarkEnd w:id="2363"/>
      <w:bookmarkEnd w:id="2364"/>
      <w:bookmarkEnd w:id="2365"/>
      <w:bookmarkEnd w:id="2366"/>
      <w:bookmarkEnd w:id="2367"/>
      <w:r w:rsidRPr="00874F65">
        <w:rPr>
          <w:sz w:val="24"/>
          <w:szCs w:val="24"/>
        </w:rPr>
        <w:t>Согласия на обработку персональных данных</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85" w:name="_Toc441572144"/>
      <w:bookmarkStart w:id="2386" w:name="_Toc441575236"/>
      <w:bookmarkStart w:id="2387" w:name="_Toc442434897"/>
      <w:bookmarkStart w:id="2388" w:name="_Toc442435736"/>
      <w:bookmarkStart w:id="2389" w:name="_Toc462044827"/>
      <w:bookmarkStart w:id="2390" w:name="_Toc462068530"/>
      <w:bookmarkStart w:id="2391" w:name="_Toc463514220"/>
      <w:bookmarkStart w:id="2392" w:name="_Toc469480458"/>
      <w:bookmarkStart w:id="2393" w:name="_Toc471823249"/>
      <w:r w:rsidRPr="0008171A">
        <w:rPr>
          <w:b/>
          <w:sz w:val="26"/>
          <w:szCs w:val="26"/>
        </w:rPr>
        <w:t>Согласие на обработку персональных данных</w:t>
      </w:r>
      <w:bookmarkEnd w:id="2385"/>
      <w:bookmarkEnd w:id="2386"/>
      <w:bookmarkEnd w:id="2387"/>
      <w:bookmarkEnd w:id="2388"/>
      <w:bookmarkEnd w:id="2389"/>
      <w:bookmarkEnd w:id="2390"/>
      <w:bookmarkEnd w:id="2391"/>
      <w:bookmarkEnd w:id="2392"/>
      <w:bookmarkEnd w:id="2393"/>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94" w:name="_Toc439252801"/>
      <w:bookmarkStart w:id="2395" w:name="_Toc439323774"/>
      <w:bookmarkStart w:id="2396" w:name="_Toc440361409"/>
      <w:bookmarkStart w:id="2397" w:name="_Toc440376291"/>
      <w:bookmarkStart w:id="2398" w:name="_Toc440382549"/>
      <w:bookmarkStart w:id="2399" w:name="_Toc440447219"/>
      <w:bookmarkStart w:id="2400" w:name="_Toc440632380"/>
      <w:bookmarkStart w:id="2401" w:name="_Toc440875152"/>
      <w:bookmarkStart w:id="2402" w:name="_Toc441131139"/>
      <w:bookmarkStart w:id="2403" w:name="_Toc441572145"/>
      <w:bookmarkStart w:id="2404" w:name="_Toc441575237"/>
      <w:bookmarkStart w:id="2405" w:name="_Toc442434898"/>
      <w:bookmarkStart w:id="2406" w:name="_Toc442435737"/>
      <w:bookmarkStart w:id="2407" w:name="_Toc462044828"/>
      <w:bookmarkStart w:id="2408" w:name="_Toc462068531"/>
      <w:bookmarkStart w:id="2409" w:name="_Toc463514221"/>
      <w:bookmarkStart w:id="2410" w:name="_Toc469480459"/>
      <w:bookmarkStart w:id="2411" w:name="_Toc471823250"/>
      <w:r w:rsidRPr="0088090C">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12" w:name="_Toc462044829"/>
      <w:bookmarkStart w:id="2413" w:name="_Toc462068532"/>
      <w:bookmarkStart w:id="2414" w:name="_Toc463514222"/>
      <w:bookmarkStart w:id="2415" w:name="_Toc469480460"/>
      <w:bookmarkStart w:id="2416" w:name="_Toc471823251"/>
      <w:r w:rsidRPr="00602FCE">
        <w:rPr>
          <w:bCs w:val="0"/>
          <w:sz w:val="24"/>
          <w:szCs w:val="24"/>
        </w:rPr>
        <w:lastRenderedPageBreak/>
        <w:t>Форма Согласия на обработку персональных данных</w:t>
      </w:r>
      <w:bookmarkEnd w:id="2412"/>
      <w:bookmarkEnd w:id="2413"/>
      <w:bookmarkEnd w:id="2414"/>
      <w:bookmarkEnd w:id="2415"/>
      <w:bookmarkEnd w:id="2416"/>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17" w:name="_Toc462044830"/>
      <w:bookmarkStart w:id="2418" w:name="_Toc462068533"/>
      <w:bookmarkStart w:id="2419" w:name="_Toc463514223"/>
      <w:bookmarkStart w:id="2420" w:name="_Toc469480461"/>
      <w:bookmarkStart w:id="2421" w:name="_Toc471823252"/>
      <w:r w:rsidRPr="0008171A">
        <w:rPr>
          <w:b/>
          <w:szCs w:val="24"/>
        </w:rPr>
        <w:t>Согласие на обработку персональных данных</w:t>
      </w:r>
      <w:bookmarkEnd w:id="2417"/>
      <w:bookmarkEnd w:id="2418"/>
      <w:bookmarkEnd w:id="2419"/>
      <w:bookmarkEnd w:id="2420"/>
      <w:bookmarkEnd w:id="2421"/>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22" w:name="_Toc462044831"/>
      <w:bookmarkStart w:id="2423" w:name="_Toc462068534"/>
      <w:bookmarkStart w:id="2424" w:name="_Toc463514224"/>
      <w:bookmarkStart w:id="2425" w:name="_Toc469480462"/>
      <w:bookmarkStart w:id="2426" w:name="_Toc471823253"/>
      <w:r w:rsidRPr="0008171A">
        <w:rPr>
          <w:bCs w:val="0"/>
          <w:sz w:val="24"/>
          <w:szCs w:val="24"/>
        </w:rPr>
        <w:lastRenderedPageBreak/>
        <w:t>Инструкции по заполнению</w:t>
      </w:r>
      <w:bookmarkEnd w:id="2422"/>
      <w:bookmarkEnd w:id="2423"/>
      <w:bookmarkEnd w:id="2424"/>
      <w:bookmarkEnd w:id="2425"/>
      <w:bookmarkEnd w:id="2426"/>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7" w:name="_Ref440272256"/>
      <w:bookmarkStart w:id="2428" w:name="_Ref440272678"/>
      <w:bookmarkStart w:id="2429" w:name="_Ref440274944"/>
      <w:bookmarkStart w:id="2430" w:name="_Toc441131140"/>
      <w:bookmarkStart w:id="2431" w:name="_Toc471823254"/>
      <w:r w:rsidRPr="0088090C">
        <w:rPr>
          <w:sz w:val="24"/>
          <w:szCs w:val="24"/>
        </w:rPr>
        <w:lastRenderedPageBreak/>
        <w:t>Соглашение о неустойке (форма 14)</w:t>
      </w:r>
      <w:bookmarkEnd w:id="2427"/>
      <w:bookmarkEnd w:id="2428"/>
      <w:bookmarkEnd w:id="2429"/>
      <w:bookmarkEnd w:id="2430"/>
      <w:bookmarkEnd w:id="2431"/>
    </w:p>
    <w:p w:rsidR="00211593" w:rsidRPr="0088090C" w:rsidRDefault="00211593" w:rsidP="00363FC9">
      <w:pPr>
        <w:pStyle w:val="3"/>
        <w:numPr>
          <w:ilvl w:val="2"/>
          <w:numId w:val="80"/>
        </w:numPr>
        <w:rPr>
          <w:sz w:val="24"/>
          <w:szCs w:val="24"/>
        </w:rPr>
      </w:pPr>
      <w:bookmarkStart w:id="2432" w:name="_Toc439170715"/>
      <w:bookmarkStart w:id="2433" w:name="_Toc439172817"/>
      <w:bookmarkStart w:id="2434" w:name="_Toc439173259"/>
      <w:bookmarkStart w:id="2435" w:name="_Toc439238255"/>
      <w:bookmarkStart w:id="2436" w:name="_Toc439252803"/>
      <w:bookmarkStart w:id="2437" w:name="_Toc439323776"/>
      <w:bookmarkStart w:id="2438" w:name="_Toc440361411"/>
      <w:bookmarkStart w:id="2439" w:name="_Toc440376293"/>
      <w:bookmarkStart w:id="2440" w:name="_Toc440382551"/>
      <w:bookmarkStart w:id="2441" w:name="_Toc440447221"/>
      <w:bookmarkStart w:id="2442" w:name="_Toc440632382"/>
      <w:bookmarkStart w:id="2443" w:name="_Toc440875154"/>
      <w:bookmarkStart w:id="2444" w:name="_Toc441131141"/>
      <w:bookmarkStart w:id="2445" w:name="_Toc441572147"/>
      <w:bookmarkStart w:id="2446" w:name="_Toc441575239"/>
      <w:bookmarkStart w:id="2447" w:name="_Toc442434900"/>
      <w:bookmarkStart w:id="2448" w:name="_Toc442435739"/>
      <w:bookmarkStart w:id="2449" w:name="_Toc462044833"/>
      <w:bookmarkStart w:id="2450" w:name="_Toc462068536"/>
      <w:bookmarkStart w:id="2451" w:name="_Toc463514226"/>
      <w:bookmarkStart w:id="2452" w:name="_Toc469480464"/>
      <w:bookmarkStart w:id="2453" w:name="_Toc471823255"/>
      <w:r w:rsidRPr="0088090C">
        <w:rPr>
          <w:sz w:val="24"/>
          <w:szCs w:val="24"/>
        </w:rPr>
        <w:t>Форма соглашения о неустойке</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fldSimple w:instr=" REF _Ref303323780 \r \h  \* MERGEFORMAT ">
        <w:r w:rsidR="003A4EE7" w:rsidRPr="003A4EE7">
          <w:rPr>
            <w:vertAlign w:val="subscript"/>
          </w:rPr>
          <w:t>1.1.4</w:t>
        </w:r>
      </w:fldSimple>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w:t>
      </w:r>
      <w:proofErr w:type="gramStart"/>
      <w:r w:rsidRPr="00735667">
        <w:rPr>
          <w:szCs w:val="24"/>
        </w:rPr>
        <w:t xml:space="preserve">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roofErr w:type="gramEnd"/>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F73732">
        <w:rPr>
          <w:vertAlign w:val="subscript"/>
        </w:rPr>
        <w:fldChar w:fldCharType="begin"/>
      </w:r>
      <w:r>
        <w:rPr>
          <w:vertAlign w:val="subscript"/>
        </w:rPr>
        <w:instrText xml:space="preserve"> REF _Ref303323780 \r \h </w:instrText>
      </w:r>
      <w:r w:rsidR="00F73732">
        <w:rPr>
          <w:vertAlign w:val="subscript"/>
        </w:rPr>
      </w:r>
      <w:r w:rsidR="00F73732">
        <w:rPr>
          <w:vertAlign w:val="subscript"/>
        </w:rPr>
        <w:fldChar w:fldCharType="separate"/>
      </w:r>
      <w:r w:rsidR="003A4EE7">
        <w:rPr>
          <w:vertAlign w:val="subscript"/>
        </w:rPr>
        <w:t>1.1.4</w:t>
      </w:r>
      <w:r w:rsidR="00F73732">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proofErr w:type="gramStart"/>
      <w:r w:rsidRPr="00EA1723">
        <w:rPr>
          <w:szCs w:val="24"/>
        </w:rPr>
        <w:t>установили и согласились</w:t>
      </w:r>
      <w:proofErr w:type="gramEnd"/>
      <w:r w:rsidRPr="00EA1723">
        <w:rPr>
          <w:szCs w:val="24"/>
        </w:rPr>
        <w:t xml:space="preserve">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54" w:name="_Toc439170716"/>
      <w:bookmarkStart w:id="2455" w:name="_Toc439172818"/>
      <w:bookmarkStart w:id="2456" w:name="_Toc439173260"/>
      <w:bookmarkStart w:id="2457" w:name="_Toc439238256"/>
      <w:bookmarkStart w:id="2458" w:name="_Toc439252804"/>
      <w:bookmarkStart w:id="2459" w:name="_Toc439323777"/>
      <w:bookmarkStart w:id="2460" w:name="_Toc440361412"/>
      <w:bookmarkStart w:id="2461" w:name="_Toc440376294"/>
      <w:bookmarkStart w:id="2462" w:name="_Toc440382552"/>
      <w:bookmarkStart w:id="2463" w:name="_Toc440447222"/>
      <w:bookmarkStart w:id="2464" w:name="_Toc440632383"/>
      <w:bookmarkStart w:id="2465" w:name="_Toc440875155"/>
      <w:bookmarkStart w:id="2466" w:name="_Toc441131142"/>
      <w:bookmarkStart w:id="2467" w:name="_Toc441572148"/>
      <w:bookmarkStart w:id="2468" w:name="_Toc441575240"/>
      <w:bookmarkStart w:id="2469" w:name="_Toc442434901"/>
      <w:bookmarkStart w:id="2470" w:name="_Toc442435740"/>
      <w:bookmarkStart w:id="2471" w:name="_Toc462044834"/>
      <w:bookmarkStart w:id="2472" w:name="_Toc462068537"/>
      <w:bookmarkStart w:id="2473" w:name="_Toc463514227"/>
      <w:bookmarkStart w:id="2474" w:name="_Toc469480465"/>
      <w:bookmarkStart w:id="2475" w:name="_Toc471823256"/>
      <w:r w:rsidRPr="0088090C">
        <w:rPr>
          <w:sz w:val="24"/>
          <w:szCs w:val="24"/>
        </w:rPr>
        <w:lastRenderedPageBreak/>
        <w:t>Инструкции по заполнению</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76" w:name="_Ref440272274"/>
      <w:bookmarkStart w:id="2477" w:name="_Ref440274756"/>
      <w:bookmarkStart w:id="2478"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9" w:name="_Ref462067305"/>
      <w:bookmarkStart w:id="2480"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79"/>
      <w:bookmarkEnd w:id="2480"/>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1" w:name="_Toc462068539"/>
      <w:bookmarkStart w:id="2482" w:name="_Toc463514229"/>
      <w:bookmarkStart w:id="2483" w:name="_Toc469480467"/>
      <w:bookmarkStart w:id="2484" w:name="_Toc471823258"/>
      <w:r w:rsidRPr="00CC5A3A">
        <w:rPr>
          <w:sz w:val="24"/>
          <w:szCs w:val="24"/>
        </w:rPr>
        <w:t>Форма Расписки  сдачи-приемки соглашения о неустойке</w:t>
      </w:r>
      <w:bookmarkEnd w:id="2481"/>
      <w:bookmarkEnd w:id="2482"/>
      <w:bookmarkEnd w:id="2483"/>
      <w:bookmarkEnd w:id="24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5" w:name="_Toc462068540"/>
      <w:bookmarkStart w:id="2486" w:name="_Toc463514230"/>
      <w:bookmarkStart w:id="2487" w:name="_Toc469480468"/>
      <w:bookmarkStart w:id="2488" w:name="_Toc471823259"/>
      <w:r w:rsidRPr="00CC5A3A">
        <w:rPr>
          <w:sz w:val="24"/>
          <w:szCs w:val="24"/>
        </w:rPr>
        <w:lastRenderedPageBreak/>
        <w:t>Инструкции по заполнению</w:t>
      </w:r>
      <w:bookmarkEnd w:id="2485"/>
      <w:bookmarkEnd w:id="2486"/>
      <w:bookmarkEnd w:id="2487"/>
      <w:bookmarkEnd w:id="2488"/>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9" w:name="_Ref462068049"/>
      <w:bookmarkStart w:id="2490"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76"/>
      <w:bookmarkEnd w:id="2477"/>
      <w:bookmarkEnd w:id="2478"/>
      <w:bookmarkEnd w:id="2489"/>
      <w:bookmarkEnd w:id="2490"/>
    </w:p>
    <w:p w:rsidR="00211593" w:rsidRPr="0088090C" w:rsidRDefault="00211593" w:rsidP="00363FC9">
      <w:pPr>
        <w:pStyle w:val="3"/>
        <w:numPr>
          <w:ilvl w:val="2"/>
          <w:numId w:val="80"/>
        </w:numPr>
        <w:rPr>
          <w:sz w:val="24"/>
          <w:szCs w:val="24"/>
        </w:rPr>
      </w:pPr>
      <w:bookmarkStart w:id="2491" w:name="_Toc439170718"/>
      <w:bookmarkStart w:id="2492" w:name="_Toc439172820"/>
      <w:bookmarkStart w:id="2493" w:name="_Toc439173262"/>
      <w:bookmarkStart w:id="2494" w:name="_Toc439238258"/>
      <w:bookmarkStart w:id="2495" w:name="_Toc439252806"/>
      <w:bookmarkStart w:id="2496" w:name="_Toc439323779"/>
      <w:bookmarkStart w:id="2497" w:name="_Toc440361414"/>
      <w:bookmarkStart w:id="2498" w:name="_Toc440376296"/>
      <w:bookmarkStart w:id="2499" w:name="_Toc440382554"/>
      <w:bookmarkStart w:id="2500" w:name="_Toc440447224"/>
      <w:bookmarkStart w:id="2501" w:name="_Toc440632385"/>
      <w:bookmarkStart w:id="2502" w:name="_Toc440875157"/>
      <w:bookmarkStart w:id="2503" w:name="_Toc441131144"/>
      <w:bookmarkStart w:id="2504" w:name="_Toc441572150"/>
      <w:bookmarkStart w:id="2505" w:name="_Toc441575242"/>
      <w:bookmarkStart w:id="2506" w:name="_Toc442434903"/>
      <w:bookmarkStart w:id="2507" w:name="_Toc442435742"/>
      <w:bookmarkStart w:id="2508" w:name="_Toc462044836"/>
      <w:bookmarkStart w:id="2509" w:name="_Toc462068542"/>
      <w:bookmarkStart w:id="2510" w:name="_Toc463514232"/>
      <w:bookmarkStart w:id="2511" w:name="_Toc469480470"/>
      <w:bookmarkStart w:id="2512" w:name="_Toc471823261"/>
      <w:r w:rsidRPr="0088090C">
        <w:rPr>
          <w:sz w:val="24"/>
          <w:szCs w:val="24"/>
        </w:rPr>
        <w:t xml:space="preserve">Форма </w:t>
      </w:r>
      <w:bookmarkEnd w:id="2491"/>
      <w:r w:rsidRPr="0088090C">
        <w:rPr>
          <w:sz w:val="24"/>
          <w:szCs w:val="24"/>
        </w:rPr>
        <w:t>согласия Участника налоговым органам на разглашение сведений, составляющих налоговую тайну</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13" w:name="_Toc300142269"/>
      <w:bookmarkStart w:id="2514" w:name="_Toc441572151"/>
      <w:bookmarkStart w:id="2515" w:name="_Toc441575243"/>
      <w:bookmarkStart w:id="2516" w:name="_Toc442434904"/>
      <w:bookmarkStart w:id="2517" w:name="_Toc442435743"/>
      <w:bookmarkStart w:id="2518" w:name="_Toc462044837"/>
      <w:bookmarkStart w:id="2519" w:name="_Toc462068543"/>
      <w:bookmarkStart w:id="2520" w:name="_Toc463514233"/>
      <w:bookmarkStart w:id="2521" w:name="_Toc469480471"/>
      <w:bookmarkStart w:id="2522" w:name="_Toc471823262"/>
      <w:bookmarkStart w:id="2523" w:name="_Toc309735391"/>
      <w:bookmarkStart w:id="2524" w:name="_Toc309985625"/>
      <w:r w:rsidRPr="007857E5">
        <w:rPr>
          <w:b/>
          <w:snapToGrid w:val="0"/>
          <w:szCs w:val="24"/>
        </w:rPr>
        <w:t>Согласие Участника налоговым органам на разглашение сведений, составляющих налоговую тайну</w:t>
      </w:r>
      <w:bookmarkEnd w:id="2513"/>
      <w:bookmarkEnd w:id="2514"/>
      <w:bookmarkEnd w:id="2515"/>
      <w:bookmarkEnd w:id="2516"/>
      <w:bookmarkEnd w:id="2517"/>
      <w:bookmarkEnd w:id="2518"/>
      <w:bookmarkEnd w:id="2519"/>
      <w:bookmarkEnd w:id="2520"/>
      <w:bookmarkEnd w:id="2521"/>
      <w:bookmarkEnd w:id="2522"/>
      <w:r w:rsidRPr="007857E5">
        <w:rPr>
          <w:b/>
          <w:snapToGrid w:val="0"/>
          <w:szCs w:val="24"/>
        </w:rPr>
        <w:t xml:space="preserve"> </w:t>
      </w:r>
      <w:bookmarkEnd w:id="2523"/>
      <w:bookmarkEnd w:id="2524"/>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25" w:name="_Toc439170719"/>
      <w:bookmarkStart w:id="2526" w:name="_Toc439172821"/>
      <w:bookmarkStart w:id="2527" w:name="_Toc439173263"/>
      <w:bookmarkStart w:id="2528" w:name="_Toc439238259"/>
      <w:bookmarkStart w:id="2529" w:name="_Toc439252807"/>
      <w:bookmarkStart w:id="2530" w:name="_Toc439323780"/>
      <w:bookmarkStart w:id="2531" w:name="_Toc440361415"/>
      <w:bookmarkStart w:id="2532" w:name="_Toc440376297"/>
      <w:bookmarkStart w:id="2533" w:name="_Toc440382555"/>
      <w:bookmarkStart w:id="2534" w:name="_Toc440447225"/>
      <w:bookmarkStart w:id="2535" w:name="_Toc440632386"/>
      <w:bookmarkStart w:id="2536" w:name="_Toc440875158"/>
      <w:bookmarkStart w:id="2537" w:name="_Toc441131145"/>
      <w:bookmarkStart w:id="2538" w:name="_Toc441572152"/>
      <w:bookmarkStart w:id="2539" w:name="_Toc441575244"/>
      <w:bookmarkStart w:id="2540" w:name="_Toc442434905"/>
      <w:bookmarkStart w:id="2541" w:name="_Toc442435744"/>
      <w:bookmarkStart w:id="2542" w:name="_Toc462044838"/>
      <w:bookmarkStart w:id="2543" w:name="_Toc462068544"/>
      <w:bookmarkStart w:id="2544" w:name="_Toc463514234"/>
      <w:bookmarkStart w:id="2545" w:name="_Toc469480472"/>
      <w:bookmarkStart w:id="2546" w:name="_Toc471823263"/>
      <w:r w:rsidRPr="0088090C">
        <w:rPr>
          <w:sz w:val="24"/>
          <w:szCs w:val="24"/>
        </w:rPr>
        <w:lastRenderedPageBreak/>
        <w:t>Инструкции по заполнению</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7" w:name="_Ref93268095"/>
      <w:bookmarkStart w:id="2548" w:name="_Ref93268099"/>
      <w:bookmarkStart w:id="2549" w:name="_Toc98253958"/>
      <w:bookmarkStart w:id="2550" w:name="_Toc165173884"/>
      <w:bookmarkStart w:id="2551" w:name="_Toc423423678"/>
      <w:bookmarkStart w:id="2552" w:name="_Ref440272510"/>
      <w:bookmarkStart w:id="2553" w:name="_Ref440274961"/>
      <w:bookmarkStart w:id="2554" w:name="_Ref90381141"/>
      <w:bookmarkStart w:id="2555" w:name="_Toc90385121"/>
      <w:bookmarkStart w:id="2556" w:name="_Toc98253952"/>
      <w:bookmarkStart w:id="2557" w:name="_Toc165173878"/>
      <w:bookmarkStart w:id="2558" w:name="_Toc423427449"/>
      <w:bookmarkStart w:id="2559" w:name="_Toc441131146"/>
      <w:bookmarkStart w:id="2560"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61" w:name="_Toc90385125"/>
      <w:bookmarkStart w:id="2562" w:name="_Toc439170705"/>
      <w:bookmarkStart w:id="2563" w:name="_Toc439172807"/>
      <w:bookmarkStart w:id="2564" w:name="_Toc439173268"/>
      <w:bookmarkStart w:id="2565" w:name="_Toc439238264"/>
      <w:bookmarkStart w:id="2566" w:name="_Toc439252812"/>
      <w:bookmarkStart w:id="2567" w:name="_Toc439323785"/>
      <w:bookmarkStart w:id="2568" w:name="_Toc440361420"/>
      <w:bookmarkStart w:id="2569" w:name="_Toc440376302"/>
      <w:bookmarkStart w:id="2570" w:name="_Toc440382560"/>
      <w:bookmarkStart w:id="2571" w:name="_Toc440447230"/>
      <w:bookmarkStart w:id="2572" w:name="_Toc440632391"/>
      <w:bookmarkStart w:id="2573" w:name="_Toc440875160"/>
      <w:bookmarkStart w:id="2574" w:name="_Toc441131147"/>
      <w:bookmarkStart w:id="2575" w:name="_Toc441572154"/>
      <w:bookmarkStart w:id="2576" w:name="_Toc441575246"/>
      <w:bookmarkStart w:id="2577" w:name="_Toc442434907"/>
      <w:bookmarkStart w:id="2578" w:name="_Toc442435746"/>
      <w:bookmarkStart w:id="2579" w:name="_Toc462044840"/>
      <w:bookmarkStart w:id="2580" w:name="_Toc462068546"/>
      <w:bookmarkStart w:id="2581" w:name="_Toc463514236"/>
      <w:bookmarkStart w:id="2582" w:name="_Toc469480474"/>
      <w:bookmarkStart w:id="2583" w:name="_Toc471823265"/>
      <w:r w:rsidRPr="0088090C">
        <w:rPr>
          <w:sz w:val="24"/>
          <w:szCs w:val="24"/>
        </w:rPr>
        <w:t xml:space="preserve">Форма </w:t>
      </w:r>
      <w:bookmarkEnd w:id="2561"/>
      <w:bookmarkEnd w:id="2562"/>
      <w:bookmarkEnd w:id="2563"/>
      <w:bookmarkEnd w:id="2564"/>
      <w:bookmarkEnd w:id="2565"/>
      <w:bookmarkEnd w:id="2566"/>
      <w:bookmarkEnd w:id="2567"/>
      <w:bookmarkEnd w:id="2568"/>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569"/>
      <w:bookmarkEnd w:id="2570"/>
      <w:bookmarkEnd w:id="2571"/>
      <w:bookmarkEnd w:id="2572"/>
      <w:bookmarkEnd w:id="2573"/>
      <w:bookmarkEnd w:id="2574"/>
      <w:bookmarkEnd w:id="2575"/>
      <w:bookmarkEnd w:id="2576"/>
      <w:r w:rsidR="00493F1A" w:rsidRPr="0088090C">
        <w:rPr>
          <w:sz w:val="24"/>
          <w:szCs w:val="24"/>
        </w:rPr>
        <w:t>субподрядчиками</w:t>
      </w:r>
      <w:bookmarkEnd w:id="2577"/>
      <w:bookmarkEnd w:id="2578"/>
      <w:bookmarkEnd w:id="2579"/>
      <w:bookmarkEnd w:id="2580"/>
      <w:bookmarkEnd w:id="2581"/>
      <w:bookmarkEnd w:id="2582"/>
      <w:bookmarkEnd w:id="258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84" w:name="_Toc90385126"/>
      <w:bookmarkStart w:id="2585" w:name="_Toc98253959"/>
      <w:bookmarkStart w:id="2586" w:name="_Toc157248211"/>
      <w:bookmarkStart w:id="2587" w:name="_Toc157496580"/>
      <w:bookmarkStart w:id="2588" w:name="_Toc158206119"/>
      <w:bookmarkStart w:id="2589" w:name="_Toc164057804"/>
      <w:bookmarkStart w:id="2590" w:name="_Toc164137154"/>
      <w:bookmarkStart w:id="2591" w:name="_Toc164161314"/>
      <w:bookmarkStart w:id="2592" w:name="_Toc165173885"/>
      <w:r>
        <w:rPr>
          <w:b/>
          <w:szCs w:val="24"/>
        </w:rPr>
        <w:br w:type="page"/>
      </w:r>
    </w:p>
    <w:p w:rsidR="00211593" w:rsidRPr="0088090C" w:rsidRDefault="00211593" w:rsidP="00363FC9">
      <w:pPr>
        <w:pStyle w:val="3"/>
        <w:numPr>
          <w:ilvl w:val="2"/>
          <w:numId w:val="80"/>
        </w:numPr>
        <w:rPr>
          <w:sz w:val="24"/>
          <w:szCs w:val="24"/>
        </w:rPr>
      </w:pPr>
      <w:bookmarkStart w:id="2593" w:name="_Toc439170706"/>
      <w:bookmarkStart w:id="2594" w:name="_Toc439172808"/>
      <w:bookmarkStart w:id="2595" w:name="_Toc439173269"/>
      <w:bookmarkStart w:id="2596" w:name="_Toc439238265"/>
      <w:bookmarkStart w:id="2597" w:name="_Toc439252813"/>
      <w:bookmarkStart w:id="2598" w:name="_Toc439323786"/>
      <w:bookmarkStart w:id="2599" w:name="_Toc440361421"/>
      <w:bookmarkStart w:id="2600" w:name="_Toc440376303"/>
      <w:bookmarkStart w:id="2601" w:name="_Toc440382561"/>
      <w:bookmarkStart w:id="2602" w:name="_Toc440447231"/>
      <w:bookmarkStart w:id="2603" w:name="_Toc440632392"/>
      <w:bookmarkStart w:id="2604" w:name="_Toc440875161"/>
      <w:bookmarkStart w:id="2605" w:name="_Toc441131148"/>
      <w:bookmarkStart w:id="2606" w:name="_Toc441572155"/>
      <w:bookmarkStart w:id="2607" w:name="_Toc441575247"/>
      <w:bookmarkStart w:id="2608" w:name="_Toc442434908"/>
      <w:bookmarkStart w:id="2609" w:name="_Toc442435747"/>
      <w:bookmarkStart w:id="2610" w:name="_Toc462044841"/>
      <w:bookmarkStart w:id="2611" w:name="_Toc462068547"/>
      <w:bookmarkStart w:id="2612" w:name="_Toc463514237"/>
      <w:bookmarkStart w:id="2613" w:name="_Toc469480475"/>
      <w:bookmarkStart w:id="2614" w:name="_Toc471823266"/>
      <w:r w:rsidRPr="0088090C">
        <w:rPr>
          <w:sz w:val="24"/>
          <w:szCs w:val="24"/>
        </w:rPr>
        <w:lastRenderedPageBreak/>
        <w:t>Инструкции по заполнению</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F73732">
        <w:rPr>
          <w:sz w:val="24"/>
          <w:szCs w:val="24"/>
        </w:rPr>
        <w:fldChar w:fldCharType="begin"/>
      </w:r>
      <w:r w:rsidR="009922AC">
        <w:rPr>
          <w:sz w:val="24"/>
          <w:szCs w:val="24"/>
        </w:rPr>
        <w:instrText xml:space="preserve"> REF _Ref441571951 \r \h </w:instrText>
      </w:r>
      <w:r w:rsidR="00F73732">
        <w:rPr>
          <w:sz w:val="24"/>
          <w:szCs w:val="24"/>
        </w:rPr>
      </w:r>
      <w:r w:rsidR="00F73732">
        <w:rPr>
          <w:sz w:val="24"/>
          <w:szCs w:val="24"/>
        </w:rPr>
        <w:fldChar w:fldCharType="separate"/>
      </w:r>
      <w:r w:rsidR="003A4EE7">
        <w:rPr>
          <w:sz w:val="24"/>
          <w:szCs w:val="24"/>
        </w:rPr>
        <w:t>3.3.3</w:t>
      </w:r>
      <w:r w:rsidR="00F73732">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F73732">
        <w:rPr>
          <w:sz w:val="24"/>
          <w:szCs w:val="24"/>
        </w:rPr>
        <w:fldChar w:fldCharType="begin"/>
      </w:r>
      <w:r w:rsidR="00211593">
        <w:rPr>
          <w:sz w:val="24"/>
          <w:szCs w:val="24"/>
        </w:rPr>
        <w:instrText xml:space="preserve"> REF _Ref440274337 \r \h </w:instrText>
      </w:r>
      <w:r w:rsidR="00F73732">
        <w:rPr>
          <w:sz w:val="24"/>
          <w:szCs w:val="24"/>
        </w:rPr>
      </w:r>
      <w:r w:rsidR="00F73732">
        <w:rPr>
          <w:sz w:val="24"/>
          <w:szCs w:val="24"/>
        </w:rPr>
        <w:fldChar w:fldCharType="separate"/>
      </w:r>
      <w:r w:rsidR="003A4EE7">
        <w:rPr>
          <w:sz w:val="24"/>
          <w:szCs w:val="24"/>
        </w:rPr>
        <w:t>5.2</w:t>
      </w:r>
      <w:r w:rsidR="00F73732">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F73732">
        <w:rPr>
          <w:sz w:val="24"/>
          <w:szCs w:val="24"/>
        </w:rPr>
        <w:fldChar w:fldCharType="begin"/>
      </w:r>
      <w:r w:rsidR="00211593">
        <w:rPr>
          <w:sz w:val="24"/>
          <w:szCs w:val="24"/>
        </w:rPr>
        <w:instrText xml:space="preserve"> REF _Ref440274366 \r \h </w:instrText>
      </w:r>
      <w:r w:rsidR="00F73732">
        <w:rPr>
          <w:sz w:val="24"/>
          <w:szCs w:val="24"/>
        </w:rPr>
      </w:r>
      <w:r w:rsidR="00F73732">
        <w:rPr>
          <w:sz w:val="24"/>
          <w:szCs w:val="24"/>
        </w:rPr>
        <w:fldChar w:fldCharType="separate"/>
      </w:r>
      <w:r w:rsidR="003A4EE7">
        <w:rPr>
          <w:sz w:val="24"/>
          <w:szCs w:val="24"/>
        </w:rPr>
        <w:t>5.4</w:t>
      </w:r>
      <w:r w:rsidR="00F73732">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5" w:name="_Ref440376324"/>
      <w:bookmarkStart w:id="2616" w:name="_Ref440376401"/>
      <w:bookmarkStart w:id="2617" w:name="_Toc441131149"/>
      <w:bookmarkStart w:id="2618"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15"/>
      <w:bookmarkEnd w:id="2616"/>
      <w:bookmarkEnd w:id="2617"/>
      <w:bookmarkEnd w:id="261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19" w:name="_Toc440376305"/>
      <w:bookmarkStart w:id="2620" w:name="_Toc440382563"/>
      <w:bookmarkStart w:id="2621" w:name="_Toc440447233"/>
      <w:bookmarkStart w:id="2622" w:name="_Toc440632394"/>
      <w:bookmarkStart w:id="2623" w:name="_Toc440875163"/>
      <w:bookmarkStart w:id="2624" w:name="_Toc441131150"/>
      <w:bookmarkStart w:id="2625" w:name="_Toc441572157"/>
      <w:bookmarkStart w:id="2626" w:name="_Toc441575249"/>
      <w:bookmarkStart w:id="2627" w:name="_Toc442434910"/>
      <w:bookmarkStart w:id="2628" w:name="_Toc442435749"/>
      <w:bookmarkStart w:id="2629" w:name="_Toc462044843"/>
      <w:bookmarkStart w:id="2630" w:name="_Toc462068549"/>
      <w:bookmarkStart w:id="2631" w:name="_Toc463514239"/>
      <w:bookmarkStart w:id="2632" w:name="_Toc469480477"/>
      <w:bookmarkStart w:id="2633" w:name="_Toc471823268"/>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34" w:name="_Toc440376306"/>
      <w:bookmarkStart w:id="2635" w:name="_Toc440382564"/>
      <w:bookmarkStart w:id="2636" w:name="_Toc440447234"/>
      <w:bookmarkStart w:id="2637" w:name="_Toc440632395"/>
      <w:bookmarkStart w:id="2638" w:name="_Toc440875164"/>
      <w:bookmarkStart w:id="2639" w:name="_Toc441131151"/>
      <w:bookmarkStart w:id="2640" w:name="_Toc441572158"/>
      <w:bookmarkStart w:id="2641" w:name="_Toc441575250"/>
      <w:bookmarkStart w:id="2642" w:name="_Toc442434911"/>
      <w:bookmarkStart w:id="2643" w:name="_Toc442435750"/>
      <w:bookmarkStart w:id="2644" w:name="_Toc462044844"/>
      <w:bookmarkStart w:id="2645" w:name="_Toc462068550"/>
      <w:bookmarkStart w:id="2646" w:name="_Toc463514240"/>
      <w:bookmarkStart w:id="2647" w:name="_Toc469480478"/>
      <w:bookmarkStart w:id="2648" w:name="_Toc471823269"/>
      <w:r w:rsidRPr="0088090C">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F73732">
        <w:rPr>
          <w:sz w:val="24"/>
          <w:szCs w:val="24"/>
        </w:rPr>
        <w:fldChar w:fldCharType="begin"/>
      </w:r>
      <w:r w:rsidR="00050BB7">
        <w:rPr>
          <w:sz w:val="24"/>
          <w:szCs w:val="24"/>
        </w:rPr>
        <w:instrText xml:space="preserve"> REF _Ref442253730 \r \h </w:instrText>
      </w:r>
      <w:r w:rsidR="00F73732">
        <w:rPr>
          <w:sz w:val="24"/>
          <w:szCs w:val="24"/>
        </w:rPr>
      </w:r>
      <w:r w:rsidR="00F73732">
        <w:rPr>
          <w:sz w:val="24"/>
          <w:szCs w:val="24"/>
        </w:rPr>
        <w:fldChar w:fldCharType="separate"/>
      </w:r>
      <w:r w:rsidR="003A4EE7">
        <w:rPr>
          <w:sz w:val="24"/>
          <w:szCs w:val="24"/>
        </w:rPr>
        <w:t>3.3.4</w:t>
      </w:r>
      <w:r w:rsidR="00F73732">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F73732">
        <w:rPr>
          <w:sz w:val="24"/>
          <w:szCs w:val="24"/>
        </w:rPr>
        <w:fldChar w:fldCharType="begin"/>
      </w:r>
      <w:r>
        <w:rPr>
          <w:sz w:val="24"/>
          <w:szCs w:val="24"/>
        </w:rPr>
        <w:instrText xml:space="preserve"> REF _Ref55336310 \r \h </w:instrText>
      </w:r>
      <w:r w:rsidR="00F73732">
        <w:rPr>
          <w:sz w:val="24"/>
          <w:szCs w:val="24"/>
        </w:rPr>
      </w:r>
      <w:r w:rsidR="00F73732">
        <w:rPr>
          <w:sz w:val="24"/>
          <w:szCs w:val="24"/>
        </w:rPr>
        <w:fldChar w:fldCharType="separate"/>
      </w:r>
      <w:r w:rsidR="003A4EE7">
        <w:rPr>
          <w:sz w:val="24"/>
          <w:szCs w:val="24"/>
        </w:rPr>
        <w:t>5.1</w:t>
      </w:r>
      <w:r w:rsidR="00F73732">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F73732">
        <w:rPr>
          <w:sz w:val="24"/>
          <w:szCs w:val="24"/>
        </w:rPr>
        <w:fldChar w:fldCharType="begin"/>
      </w:r>
      <w:r w:rsidR="00211593">
        <w:rPr>
          <w:sz w:val="24"/>
          <w:szCs w:val="24"/>
        </w:rPr>
        <w:instrText xml:space="preserve"> REF _Ref440274337 \r \h </w:instrText>
      </w:r>
      <w:r w:rsidR="00F73732">
        <w:rPr>
          <w:sz w:val="24"/>
          <w:szCs w:val="24"/>
        </w:rPr>
      </w:r>
      <w:r w:rsidR="00F73732">
        <w:rPr>
          <w:sz w:val="24"/>
          <w:szCs w:val="24"/>
        </w:rPr>
        <w:fldChar w:fldCharType="separate"/>
      </w:r>
      <w:r w:rsidR="003A4EE7">
        <w:rPr>
          <w:sz w:val="24"/>
          <w:szCs w:val="24"/>
        </w:rPr>
        <w:t>5.2</w:t>
      </w:r>
      <w:r w:rsidR="00F73732">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F73732">
        <w:rPr>
          <w:sz w:val="24"/>
          <w:szCs w:val="24"/>
        </w:rPr>
        <w:fldChar w:fldCharType="begin"/>
      </w:r>
      <w:r w:rsidR="00211593">
        <w:rPr>
          <w:sz w:val="24"/>
          <w:szCs w:val="24"/>
        </w:rPr>
        <w:instrText xml:space="preserve"> REF _Ref440274366 \r \h </w:instrText>
      </w:r>
      <w:r w:rsidR="00F73732">
        <w:rPr>
          <w:sz w:val="24"/>
          <w:szCs w:val="24"/>
        </w:rPr>
      </w:r>
      <w:r w:rsidR="00F73732">
        <w:rPr>
          <w:sz w:val="24"/>
          <w:szCs w:val="24"/>
        </w:rPr>
        <w:fldChar w:fldCharType="separate"/>
      </w:r>
      <w:r w:rsidR="003A4EE7">
        <w:rPr>
          <w:sz w:val="24"/>
          <w:szCs w:val="24"/>
        </w:rPr>
        <w:t>5.4</w:t>
      </w:r>
      <w:r w:rsidR="00F73732">
        <w:rPr>
          <w:sz w:val="24"/>
          <w:szCs w:val="24"/>
        </w:rPr>
        <w:fldChar w:fldCharType="end"/>
      </w:r>
      <w:r w:rsidR="00211593" w:rsidRPr="008E5EA3">
        <w:rPr>
          <w:sz w:val="24"/>
          <w:szCs w:val="24"/>
        </w:rPr>
        <w:t>).</w:t>
      </w:r>
      <w:bookmarkEnd w:id="1498"/>
      <w:bookmarkEnd w:id="1499"/>
    </w:p>
    <w:sectPr w:rsidR="00211593" w:rsidRPr="008E5EA3"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8C3" w:rsidRDefault="003318C3">
      <w:pPr>
        <w:widowControl/>
        <w:spacing w:line="360" w:lineRule="auto"/>
        <w:ind w:firstLine="567"/>
        <w:rPr>
          <w:bCs/>
          <w:sz w:val="22"/>
          <w:szCs w:val="22"/>
        </w:rPr>
      </w:pPr>
      <w:r>
        <w:rPr>
          <w:bCs/>
          <w:sz w:val="22"/>
          <w:szCs w:val="22"/>
        </w:rPr>
        <w:separator/>
      </w:r>
    </w:p>
  </w:endnote>
  <w:endnote w:type="continuationSeparator" w:id="0">
    <w:p w:rsidR="003318C3" w:rsidRDefault="003318C3">
      <w:pPr>
        <w:widowControl/>
        <w:spacing w:line="360" w:lineRule="auto"/>
        <w:ind w:firstLine="567"/>
        <w:rPr>
          <w:bCs/>
          <w:sz w:val="22"/>
          <w:szCs w:val="22"/>
        </w:rPr>
      </w:pPr>
      <w:r>
        <w:rPr>
          <w:bCs/>
          <w:sz w:val="22"/>
          <w:szCs w:val="22"/>
        </w:rPr>
        <w:continuationSeparator/>
      </w:r>
    </w:p>
  </w:endnote>
  <w:endnote w:type="continuationNotice" w:id="1">
    <w:p w:rsidR="003318C3" w:rsidRDefault="003318C3">
      <w:pPr>
        <w:widowControl/>
        <w:ind w:firstLine="567"/>
        <w:rPr>
          <w:bCs/>
          <w:sz w:val="22"/>
          <w:szCs w:val="22"/>
        </w:rPr>
      </w:pPr>
    </w:p>
  </w:endnote>
  <w:endnote w:id="2">
    <w:p w:rsidR="00F7438F" w:rsidRDefault="00F7438F"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Pr="00FA0376" w:rsidRDefault="00F7438F" w:rsidP="005E48B3">
    <w:pPr>
      <w:autoSpaceDE w:val="0"/>
      <w:autoSpaceDN w:val="0"/>
      <w:adjustRightInd w:val="0"/>
      <w:jc w:val="center"/>
      <w:rPr>
        <w:sz w:val="16"/>
        <w:szCs w:val="16"/>
      </w:rPr>
    </w:pPr>
    <w:r w:rsidRPr="00FA0376">
      <w:rPr>
        <w:sz w:val="16"/>
        <w:szCs w:val="16"/>
      </w:rPr>
      <w:t>Стр.</w:t>
    </w:r>
    <w:r w:rsidR="00F73732" w:rsidRPr="00FA0376">
      <w:rPr>
        <w:sz w:val="16"/>
        <w:szCs w:val="16"/>
      </w:rPr>
      <w:fldChar w:fldCharType="begin"/>
    </w:r>
    <w:r w:rsidRPr="00FA0376">
      <w:rPr>
        <w:sz w:val="16"/>
        <w:szCs w:val="16"/>
      </w:rPr>
      <w:instrText xml:space="preserve"> PAGE </w:instrText>
    </w:r>
    <w:r w:rsidR="00F73732" w:rsidRPr="00FA0376">
      <w:rPr>
        <w:sz w:val="16"/>
        <w:szCs w:val="16"/>
      </w:rPr>
      <w:fldChar w:fldCharType="separate"/>
    </w:r>
    <w:r w:rsidR="000560B8">
      <w:rPr>
        <w:noProof/>
        <w:sz w:val="16"/>
        <w:szCs w:val="16"/>
      </w:rPr>
      <w:t>4</w:t>
    </w:r>
    <w:r w:rsidR="00F73732" w:rsidRPr="00FA0376">
      <w:rPr>
        <w:sz w:val="16"/>
        <w:szCs w:val="16"/>
      </w:rPr>
      <w:fldChar w:fldCharType="end"/>
    </w:r>
  </w:p>
  <w:p w:rsidR="00F7438F" w:rsidRPr="005E48B3" w:rsidRDefault="00F7438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3A4EE7" w:rsidRPr="003A4EE7">
      <w:rPr>
        <w:sz w:val="18"/>
        <w:szCs w:val="18"/>
      </w:rPr>
      <w:t>Договора на выполнение работ по ремонту зданий и сооружений для нужд ПАО «МРСК Центра» (филиала «</w:t>
    </w:r>
    <w:proofErr w:type="spellStart"/>
    <w:r w:rsidR="000560B8">
      <w:rPr>
        <w:sz w:val="18"/>
        <w:szCs w:val="18"/>
      </w:rPr>
      <w:t>Яр</w:t>
    </w:r>
    <w:r w:rsidR="003A4EE7" w:rsidRPr="003A4EE7">
      <w:rPr>
        <w:sz w:val="18"/>
        <w:szCs w:val="18"/>
      </w:rPr>
      <w:t>энерго</w:t>
    </w:r>
    <w:proofErr w:type="spellEnd"/>
    <w:r w:rsidR="003A4EE7" w:rsidRPr="003A4EE7">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3732">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8C3" w:rsidRDefault="003318C3">
      <w:pPr>
        <w:widowControl/>
        <w:spacing w:line="360" w:lineRule="auto"/>
        <w:ind w:firstLine="567"/>
        <w:rPr>
          <w:bCs/>
          <w:sz w:val="22"/>
          <w:szCs w:val="22"/>
        </w:rPr>
      </w:pPr>
      <w:r>
        <w:rPr>
          <w:bCs/>
          <w:sz w:val="22"/>
          <w:szCs w:val="22"/>
        </w:rPr>
        <w:separator/>
      </w:r>
    </w:p>
  </w:footnote>
  <w:footnote w:type="continuationSeparator" w:id="0">
    <w:p w:rsidR="003318C3" w:rsidRDefault="003318C3">
      <w:pPr>
        <w:widowControl/>
        <w:spacing w:line="360" w:lineRule="auto"/>
        <w:ind w:firstLine="567"/>
        <w:rPr>
          <w:bCs/>
          <w:sz w:val="22"/>
          <w:szCs w:val="22"/>
        </w:rPr>
      </w:pPr>
      <w:r>
        <w:rPr>
          <w:bCs/>
          <w:sz w:val="22"/>
          <w:szCs w:val="22"/>
        </w:rPr>
        <w:continuationSeparator/>
      </w:r>
    </w:p>
  </w:footnote>
  <w:footnote w:type="continuationNotice" w:id="1">
    <w:p w:rsidR="003318C3" w:rsidRDefault="003318C3">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F7438F" w:rsidRDefault="00F7438F"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Pr="00930031" w:rsidRDefault="00F7438F"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5"/>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137218"/>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B8"/>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18C3"/>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EE7"/>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27B"/>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1ED7"/>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3732"/>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msp.nalog.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D37F30BC926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0F083-FE43-4A08-8554-BC712E08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91</Pages>
  <Words>28939</Words>
  <Characters>164958</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193510</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18</cp:revision>
  <cp:lastPrinted>2012-12-18T14:00:00Z</cp:lastPrinted>
  <dcterms:created xsi:type="dcterms:W3CDTF">2017-08-22T11:18:00Z</dcterms:created>
  <dcterms:modified xsi:type="dcterms:W3CDTF">2017-10-20T08:49:00Z</dcterms:modified>
</cp:coreProperties>
</file>